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1F" w:rsidRDefault="00831DDD" w:rsidP="00831DDD">
      <w:pPr>
        <w:spacing w:after="0" w:line="264" w:lineRule="auto"/>
        <w:jc w:val="both"/>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5940425" cy="8401929"/>
            <wp:effectExtent l="19050" t="0" r="3175" b="0"/>
            <wp:docPr id="1" name="Рисунок 1" descr="C:\Users\4\AppData\Local\Temp\Rar$DRa1140.37104\IMG_20250920_164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AppData\Local\Temp\Rar$DRa1140.37104\IMG_20250920_164529.jpg"/>
                    <pic:cNvPicPr>
                      <a:picLocks noChangeAspect="1" noChangeArrowheads="1"/>
                    </pic:cNvPicPr>
                  </pic:nvPicPr>
                  <pic:blipFill>
                    <a:blip r:embed="rId7" cstate="print"/>
                    <a:srcRect/>
                    <a:stretch>
                      <a:fillRect/>
                    </a:stretch>
                  </pic:blipFill>
                  <pic:spPr bwMode="auto">
                    <a:xfrm>
                      <a:off x="0" y="0"/>
                      <a:ext cx="5940425" cy="8401929"/>
                    </a:xfrm>
                    <a:prstGeom prst="rect">
                      <a:avLst/>
                    </a:prstGeom>
                    <a:noFill/>
                    <a:ln w="9525">
                      <a:noFill/>
                      <a:miter lim="800000"/>
                      <a:headEnd/>
                      <a:tailEnd/>
                    </a:ln>
                  </pic:spPr>
                </pic:pic>
              </a:graphicData>
            </a:graphic>
          </wp:inline>
        </w:drawing>
      </w:r>
    </w:p>
    <w:p w:rsidR="00C40A1F" w:rsidRDefault="00C40A1F">
      <w:pPr>
        <w:spacing w:after="0" w:line="264" w:lineRule="auto"/>
        <w:ind w:firstLine="600"/>
        <w:jc w:val="both"/>
        <w:rPr>
          <w:rFonts w:ascii="Times New Roman" w:hAnsi="Times New Roman"/>
          <w:b/>
          <w:color w:val="000000"/>
          <w:sz w:val="28"/>
          <w:lang w:val="ru-RU"/>
        </w:rPr>
      </w:pPr>
    </w:p>
    <w:p w:rsidR="00831DDD" w:rsidRDefault="00831DDD">
      <w:pPr>
        <w:spacing w:after="0" w:line="264" w:lineRule="auto"/>
        <w:ind w:firstLine="600"/>
        <w:jc w:val="both"/>
        <w:rPr>
          <w:rFonts w:ascii="Times New Roman" w:hAnsi="Times New Roman"/>
          <w:b/>
          <w:color w:val="000000"/>
          <w:sz w:val="28"/>
          <w:lang w:val="ru-RU"/>
        </w:rPr>
      </w:pPr>
    </w:p>
    <w:p w:rsidR="00F94997" w:rsidRPr="00831DDD" w:rsidRDefault="00C40A1F">
      <w:pPr>
        <w:spacing w:after="0" w:line="264" w:lineRule="auto"/>
        <w:ind w:firstLine="600"/>
        <w:jc w:val="both"/>
        <w:rPr>
          <w:lang w:val="ru-RU"/>
        </w:rPr>
      </w:pPr>
      <w:r w:rsidRPr="00831DDD">
        <w:rPr>
          <w:rFonts w:ascii="Times New Roman" w:hAnsi="Times New Roman"/>
          <w:b/>
          <w:color w:val="000000"/>
          <w:sz w:val="28"/>
          <w:lang w:val="ru-RU"/>
        </w:rPr>
        <w:lastRenderedPageBreak/>
        <w:t>ПОЯСНИТЕЛЬНАЯ ЗАПИСКА</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94997" w:rsidRDefault="00C40A1F">
      <w:pPr>
        <w:numPr>
          <w:ilvl w:val="0"/>
          <w:numId w:val="1"/>
        </w:numPr>
        <w:spacing w:after="0" w:line="264" w:lineRule="auto"/>
        <w:jc w:val="both"/>
      </w:pPr>
      <w:r>
        <w:rPr>
          <w:rFonts w:ascii="Times New Roman" w:hAnsi="Times New Roman"/>
          <w:color w:val="000000"/>
          <w:sz w:val="28"/>
        </w:rPr>
        <w:t>научно объяснять явления,</w:t>
      </w:r>
    </w:p>
    <w:p w:rsidR="00F94997" w:rsidRPr="00C40A1F" w:rsidRDefault="00C40A1F">
      <w:pPr>
        <w:numPr>
          <w:ilvl w:val="0"/>
          <w:numId w:val="1"/>
        </w:numPr>
        <w:spacing w:after="0" w:line="264" w:lineRule="auto"/>
        <w:jc w:val="both"/>
        <w:rPr>
          <w:lang w:val="ru-RU"/>
        </w:rPr>
      </w:pPr>
      <w:r w:rsidRPr="00C40A1F">
        <w:rPr>
          <w:rFonts w:ascii="Times New Roman" w:hAnsi="Times New Roman"/>
          <w:color w:val="000000"/>
          <w:sz w:val="28"/>
          <w:lang w:val="ru-RU"/>
        </w:rPr>
        <w:t>оценивать и понимать особенности научного исследования;</w:t>
      </w:r>
    </w:p>
    <w:p w:rsidR="00F94997" w:rsidRPr="00C40A1F" w:rsidRDefault="00C40A1F">
      <w:pPr>
        <w:numPr>
          <w:ilvl w:val="0"/>
          <w:numId w:val="1"/>
        </w:numPr>
        <w:spacing w:after="0" w:line="264" w:lineRule="auto"/>
        <w:jc w:val="both"/>
        <w:rPr>
          <w:lang w:val="ru-RU"/>
        </w:rPr>
      </w:pPr>
      <w:r w:rsidRPr="00C40A1F">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lastRenderedPageBreak/>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F94997" w:rsidRDefault="00C40A1F">
      <w:pPr>
        <w:spacing w:after="0" w:line="264" w:lineRule="auto"/>
        <w:ind w:firstLine="600"/>
        <w:jc w:val="both"/>
      </w:pPr>
      <w:r>
        <w:rPr>
          <w:rFonts w:ascii="Times New Roman" w:hAnsi="Times New Roman"/>
          <w:color w:val="000000"/>
          <w:sz w:val="28"/>
        </w:rPr>
        <w:t>Цели изучения физики:</w:t>
      </w:r>
    </w:p>
    <w:p w:rsidR="00F94997" w:rsidRPr="00C40A1F" w:rsidRDefault="00C40A1F">
      <w:pPr>
        <w:numPr>
          <w:ilvl w:val="0"/>
          <w:numId w:val="2"/>
        </w:numPr>
        <w:spacing w:after="0" w:line="264" w:lineRule="auto"/>
        <w:jc w:val="both"/>
        <w:rPr>
          <w:lang w:val="ru-RU"/>
        </w:rPr>
      </w:pPr>
      <w:r w:rsidRPr="00C40A1F">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F94997" w:rsidRPr="00C40A1F" w:rsidRDefault="00C40A1F">
      <w:pPr>
        <w:numPr>
          <w:ilvl w:val="0"/>
          <w:numId w:val="2"/>
        </w:numPr>
        <w:spacing w:after="0" w:line="264" w:lineRule="auto"/>
        <w:jc w:val="both"/>
        <w:rPr>
          <w:lang w:val="ru-RU"/>
        </w:rPr>
      </w:pPr>
      <w:r w:rsidRPr="00C40A1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94997" w:rsidRPr="00C40A1F" w:rsidRDefault="00C40A1F">
      <w:pPr>
        <w:numPr>
          <w:ilvl w:val="0"/>
          <w:numId w:val="2"/>
        </w:numPr>
        <w:spacing w:after="0" w:line="264" w:lineRule="auto"/>
        <w:jc w:val="both"/>
        <w:rPr>
          <w:lang w:val="ru-RU"/>
        </w:rPr>
      </w:pPr>
      <w:r w:rsidRPr="00C40A1F">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rsidR="00F94997" w:rsidRPr="00C40A1F" w:rsidRDefault="00C40A1F">
      <w:pPr>
        <w:numPr>
          <w:ilvl w:val="0"/>
          <w:numId w:val="2"/>
        </w:numPr>
        <w:spacing w:after="0" w:line="264" w:lineRule="auto"/>
        <w:jc w:val="both"/>
        <w:rPr>
          <w:lang w:val="ru-RU"/>
        </w:rPr>
      </w:pPr>
      <w:r w:rsidRPr="00C40A1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94997" w:rsidRPr="00C40A1F" w:rsidRDefault="00C40A1F">
      <w:pPr>
        <w:numPr>
          <w:ilvl w:val="0"/>
          <w:numId w:val="2"/>
        </w:numPr>
        <w:spacing w:after="0" w:line="264" w:lineRule="auto"/>
        <w:jc w:val="both"/>
        <w:rPr>
          <w:lang w:val="ru-RU"/>
        </w:rPr>
      </w:pPr>
      <w:r w:rsidRPr="00C40A1F">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94997" w:rsidRPr="00C40A1F" w:rsidRDefault="00C40A1F">
      <w:pPr>
        <w:numPr>
          <w:ilvl w:val="0"/>
          <w:numId w:val="3"/>
        </w:numPr>
        <w:spacing w:after="0" w:line="264" w:lineRule="auto"/>
        <w:jc w:val="both"/>
        <w:rPr>
          <w:lang w:val="ru-RU"/>
        </w:rPr>
      </w:pPr>
      <w:r w:rsidRPr="00C40A1F">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F94997" w:rsidRPr="00C40A1F" w:rsidRDefault="00C40A1F">
      <w:pPr>
        <w:spacing w:after="0" w:line="264" w:lineRule="auto"/>
        <w:ind w:firstLine="600"/>
        <w:rPr>
          <w:lang w:val="ru-RU"/>
        </w:rPr>
      </w:pPr>
      <w:r w:rsidRPr="00C40A1F">
        <w:rPr>
          <w:rFonts w:ascii="Times New Roman" w:hAnsi="Times New Roman"/>
          <w:color w:val="000000"/>
          <w:sz w:val="28"/>
          <w:lang w:val="ru-RU"/>
        </w:rPr>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внеделю).</w:t>
      </w:r>
      <w:r w:rsidRPr="00C40A1F">
        <w:rPr>
          <w:sz w:val="28"/>
          <w:lang w:val="ru-RU"/>
        </w:rPr>
        <w:br/>
      </w:r>
      <w:bookmarkStart w:id="0" w:name="8ddfe65f-f659-49ad-9159-952bb7a2712d"/>
      <w:bookmarkEnd w:id="0"/>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 xml:space="preserve">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w:t>
      </w:r>
      <w:r w:rsidRPr="00C40A1F">
        <w:rPr>
          <w:rFonts w:ascii="Times New Roman" w:hAnsi="Times New Roman"/>
          <w:color w:val="000000"/>
          <w:sz w:val="28"/>
          <w:lang w:val="ru-RU"/>
        </w:rPr>
        <w:lastRenderedPageBreak/>
        <w:t>экспериментальных заданий, предлагаемых в рамках основного государственного экзамена по физике.</w:t>
      </w:r>
    </w:p>
    <w:p w:rsidR="00F94997" w:rsidRPr="00C40A1F" w:rsidRDefault="00F94997">
      <w:pPr>
        <w:rPr>
          <w:lang w:val="ru-RU"/>
        </w:rPr>
        <w:sectPr w:rsidR="00F94997" w:rsidRPr="00C40A1F" w:rsidSect="00831DDD">
          <w:pgSz w:w="11906" w:h="16383"/>
          <w:pgMar w:top="1134" w:right="850" w:bottom="1134" w:left="993" w:header="720" w:footer="720" w:gutter="0"/>
          <w:cols w:space="720"/>
        </w:sectPr>
      </w:pPr>
      <w:bookmarkStart w:id="1" w:name="block-73172863"/>
    </w:p>
    <w:p w:rsidR="00F94997" w:rsidRPr="00C40A1F" w:rsidRDefault="00C40A1F">
      <w:pPr>
        <w:spacing w:after="0" w:line="264" w:lineRule="auto"/>
        <w:ind w:left="120"/>
        <w:jc w:val="both"/>
        <w:rPr>
          <w:lang w:val="ru-RU"/>
        </w:rPr>
      </w:pPr>
      <w:bookmarkStart w:id="2" w:name="_Toc124426195"/>
      <w:bookmarkEnd w:id="1"/>
      <w:bookmarkEnd w:id="2"/>
      <w:r w:rsidRPr="00C40A1F">
        <w:rPr>
          <w:rFonts w:ascii="Times New Roman" w:hAnsi="Times New Roman"/>
          <w:b/>
          <w:color w:val="000000"/>
          <w:sz w:val="28"/>
          <w:lang w:val="ru-RU"/>
        </w:rPr>
        <w:lastRenderedPageBreak/>
        <w:t xml:space="preserve">СОДЕРЖАНИЕ ОБУЧЕНИЯ </w:t>
      </w:r>
    </w:p>
    <w:p w:rsidR="00F94997" w:rsidRPr="00C40A1F" w:rsidRDefault="00F94997">
      <w:pPr>
        <w:spacing w:after="0" w:line="264" w:lineRule="auto"/>
        <w:ind w:left="120"/>
        <w:jc w:val="both"/>
        <w:rPr>
          <w:lang w:val="ru-RU"/>
        </w:rPr>
      </w:pPr>
    </w:p>
    <w:p w:rsidR="00F94997" w:rsidRPr="00C40A1F" w:rsidRDefault="00C40A1F">
      <w:pPr>
        <w:spacing w:after="0" w:line="264" w:lineRule="auto"/>
        <w:ind w:left="120"/>
        <w:jc w:val="both"/>
        <w:rPr>
          <w:lang w:val="ru-RU"/>
        </w:rPr>
      </w:pPr>
      <w:r w:rsidRPr="00C40A1F">
        <w:rPr>
          <w:rFonts w:ascii="Times New Roman" w:hAnsi="Times New Roman"/>
          <w:b/>
          <w:color w:val="000000"/>
          <w:sz w:val="28"/>
          <w:lang w:val="ru-RU"/>
        </w:rPr>
        <w:t>7 КЛАСС</w:t>
      </w:r>
    </w:p>
    <w:p w:rsidR="00F94997" w:rsidRPr="00C40A1F" w:rsidRDefault="00C40A1F">
      <w:pPr>
        <w:spacing w:after="0" w:line="264" w:lineRule="auto"/>
        <w:ind w:left="120"/>
        <w:jc w:val="both"/>
        <w:rPr>
          <w:lang w:val="ru-RU"/>
        </w:rPr>
      </w:pPr>
      <w:r w:rsidRPr="00C40A1F">
        <w:rPr>
          <w:rFonts w:ascii="Times New Roman" w:hAnsi="Times New Roman"/>
          <w:b/>
          <w:color w:val="000000"/>
          <w:sz w:val="28"/>
          <w:lang w:val="ru-RU"/>
        </w:rPr>
        <w:t>Физика и её роль в познании окружающего мира.</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F94997" w:rsidRDefault="00C40A1F">
      <w:pPr>
        <w:spacing w:after="0" w:line="264" w:lineRule="auto"/>
        <w:ind w:firstLine="600"/>
        <w:jc w:val="both"/>
      </w:pPr>
      <w:r w:rsidRPr="00831DD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Pr="00831DDD" w:rsidRDefault="00C40A1F">
      <w:pPr>
        <w:numPr>
          <w:ilvl w:val="0"/>
          <w:numId w:val="4"/>
        </w:numPr>
        <w:spacing w:after="0" w:line="264" w:lineRule="auto"/>
        <w:jc w:val="both"/>
        <w:rPr>
          <w:lang w:val="ru-RU"/>
        </w:rPr>
      </w:pPr>
      <w:r w:rsidRPr="00831DDD">
        <w:rPr>
          <w:rFonts w:ascii="Times New Roman" w:hAnsi="Times New Roman"/>
          <w:color w:val="000000"/>
          <w:sz w:val="28"/>
          <w:lang w:val="ru-RU"/>
        </w:rPr>
        <w:t xml:space="preserve">Механические, тепловые, электрические, магнитные, световые явления. </w:t>
      </w:r>
    </w:p>
    <w:p w:rsidR="00F94997" w:rsidRPr="00831DDD" w:rsidRDefault="00C40A1F">
      <w:pPr>
        <w:numPr>
          <w:ilvl w:val="0"/>
          <w:numId w:val="4"/>
        </w:numPr>
        <w:spacing w:after="0" w:line="264" w:lineRule="auto"/>
        <w:jc w:val="both"/>
        <w:rPr>
          <w:lang w:val="ru-RU"/>
        </w:rPr>
      </w:pPr>
      <w:r w:rsidRPr="00831DD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5"/>
        </w:numPr>
        <w:spacing w:after="0" w:line="264" w:lineRule="auto"/>
        <w:jc w:val="both"/>
        <w:rPr>
          <w:lang w:val="ru-RU"/>
        </w:rPr>
      </w:pPr>
      <w:r w:rsidRPr="00831DDD">
        <w:rPr>
          <w:rFonts w:ascii="Times New Roman" w:hAnsi="Times New Roman"/>
          <w:color w:val="000000"/>
          <w:sz w:val="28"/>
          <w:lang w:val="ru-RU"/>
        </w:rPr>
        <w:t xml:space="preserve">Определение цены деления шкалы измерительного прибора. </w:t>
      </w:r>
    </w:p>
    <w:p w:rsidR="00F94997" w:rsidRDefault="00C40A1F">
      <w:pPr>
        <w:numPr>
          <w:ilvl w:val="0"/>
          <w:numId w:val="5"/>
        </w:numPr>
        <w:spacing w:after="0" w:line="264" w:lineRule="auto"/>
        <w:jc w:val="both"/>
      </w:pPr>
      <w:r>
        <w:rPr>
          <w:rFonts w:ascii="Times New Roman" w:hAnsi="Times New Roman"/>
          <w:color w:val="000000"/>
          <w:sz w:val="28"/>
        </w:rPr>
        <w:t xml:space="preserve">Измерение расстояний. </w:t>
      </w:r>
    </w:p>
    <w:p w:rsidR="00F94997" w:rsidRPr="00831DDD" w:rsidRDefault="00C40A1F">
      <w:pPr>
        <w:numPr>
          <w:ilvl w:val="0"/>
          <w:numId w:val="5"/>
        </w:numPr>
        <w:spacing w:after="0" w:line="264" w:lineRule="auto"/>
        <w:jc w:val="both"/>
        <w:rPr>
          <w:lang w:val="ru-RU"/>
        </w:rPr>
      </w:pPr>
      <w:r w:rsidRPr="00831DDD">
        <w:rPr>
          <w:rFonts w:ascii="Times New Roman" w:hAnsi="Times New Roman"/>
          <w:color w:val="000000"/>
          <w:sz w:val="28"/>
          <w:lang w:val="ru-RU"/>
        </w:rPr>
        <w:t xml:space="preserve">Измерение объёма жидкости и твёрдого тела. </w:t>
      </w:r>
    </w:p>
    <w:p w:rsidR="00F94997" w:rsidRDefault="00C40A1F">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94997" w:rsidRPr="00831DDD" w:rsidRDefault="00C40A1F">
      <w:pPr>
        <w:numPr>
          <w:ilvl w:val="0"/>
          <w:numId w:val="5"/>
        </w:numPr>
        <w:spacing w:after="0" w:line="264" w:lineRule="auto"/>
        <w:jc w:val="both"/>
        <w:rPr>
          <w:lang w:val="ru-RU"/>
        </w:rPr>
      </w:pPr>
      <w:r w:rsidRPr="00831DD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F94997" w:rsidRPr="00831DDD" w:rsidRDefault="00C40A1F">
      <w:pPr>
        <w:numPr>
          <w:ilvl w:val="0"/>
          <w:numId w:val="5"/>
        </w:numPr>
        <w:spacing w:after="0" w:line="264" w:lineRule="auto"/>
        <w:jc w:val="both"/>
        <w:rPr>
          <w:lang w:val="ru-RU"/>
        </w:rPr>
      </w:pPr>
      <w:r w:rsidRPr="00831DD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Первоначальные сведения о строении вещества.</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F94997" w:rsidRDefault="00C40A1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94997" w:rsidRDefault="00C40A1F">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94997" w:rsidRDefault="00C40A1F">
      <w:pPr>
        <w:numPr>
          <w:ilvl w:val="0"/>
          <w:numId w:val="6"/>
        </w:numPr>
        <w:spacing w:after="0" w:line="264" w:lineRule="auto"/>
        <w:jc w:val="both"/>
      </w:pPr>
      <w:r>
        <w:rPr>
          <w:rFonts w:ascii="Times New Roman" w:hAnsi="Times New Roman"/>
          <w:color w:val="000000"/>
          <w:sz w:val="28"/>
        </w:rPr>
        <w:t xml:space="preserve">Наблюдение диффузии. </w:t>
      </w:r>
    </w:p>
    <w:p w:rsidR="00F94997" w:rsidRPr="00831DDD" w:rsidRDefault="00C40A1F">
      <w:pPr>
        <w:numPr>
          <w:ilvl w:val="0"/>
          <w:numId w:val="6"/>
        </w:numPr>
        <w:spacing w:after="0" w:line="264" w:lineRule="auto"/>
        <w:jc w:val="both"/>
        <w:rPr>
          <w:lang w:val="ru-RU"/>
        </w:rPr>
      </w:pPr>
      <w:r w:rsidRPr="00831DDD">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7"/>
        </w:numPr>
        <w:spacing w:after="0" w:line="264" w:lineRule="auto"/>
        <w:jc w:val="both"/>
        <w:rPr>
          <w:lang w:val="ru-RU"/>
        </w:rPr>
      </w:pPr>
      <w:r w:rsidRPr="00831DDD">
        <w:rPr>
          <w:rFonts w:ascii="Times New Roman" w:hAnsi="Times New Roman"/>
          <w:color w:val="000000"/>
          <w:sz w:val="28"/>
          <w:lang w:val="ru-RU"/>
        </w:rPr>
        <w:t xml:space="preserve">Оценка диаметра атома методом рядов (с использованием фотографий). </w:t>
      </w:r>
    </w:p>
    <w:p w:rsidR="00F94997" w:rsidRPr="00831DDD" w:rsidRDefault="00C40A1F">
      <w:pPr>
        <w:numPr>
          <w:ilvl w:val="0"/>
          <w:numId w:val="7"/>
        </w:numPr>
        <w:spacing w:after="0" w:line="264" w:lineRule="auto"/>
        <w:jc w:val="both"/>
        <w:rPr>
          <w:lang w:val="ru-RU"/>
        </w:rPr>
      </w:pPr>
      <w:r w:rsidRPr="00831DDD">
        <w:rPr>
          <w:rFonts w:ascii="Times New Roman" w:hAnsi="Times New Roman"/>
          <w:color w:val="000000"/>
          <w:sz w:val="28"/>
          <w:lang w:val="ru-RU"/>
        </w:rPr>
        <w:t xml:space="preserve">Опыты по наблюдению теплового расширения газов. </w:t>
      </w:r>
    </w:p>
    <w:p w:rsidR="00F94997" w:rsidRPr="00831DDD" w:rsidRDefault="00C40A1F">
      <w:pPr>
        <w:numPr>
          <w:ilvl w:val="0"/>
          <w:numId w:val="7"/>
        </w:numPr>
        <w:spacing w:after="0" w:line="264" w:lineRule="auto"/>
        <w:jc w:val="both"/>
        <w:rPr>
          <w:lang w:val="ru-RU"/>
        </w:rPr>
      </w:pPr>
      <w:r w:rsidRPr="00831DDD">
        <w:rPr>
          <w:rFonts w:ascii="Times New Roman" w:hAnsi="Times New Roman"/>
          <w:color w:val="000000"/>
          <w:sz w:val="28"/>
          <w:lang w:val="ru-RU"/>
        </w:rPr>
        <w:t xml:space="preserve">Опыты по обнаружению действия сил молекулярного притяжения.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Движение и взаимодействие тел.</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831DDD">
        <w:rPr>
          <w:rFonts w:ascii="Times New Roman" w:hAnsi="Times New Roman"/>
          <w:color w:val="000000"/>
          <w:sz w:val="28"/>
          <w:lang w:val="ru-RU"/>
        </w:rPr>
        <w:t>Плотность вещества. Связь плотности с количеством молекул в единице объема вещества.</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94997" w:rsidRDefault="00C40A1F">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94997" w:rsidRDefault="00C40A1F">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94997" w:rsidRPr="00831DDD" w:rsidRDefault="00C40A1F">
      <w:pPr>
        <w:numPr>
          <w:ilvl w:val="0"/>
          <w:numId w:val="8"/>
        </w:numPr>
        <w:spacing w:after="0" w:line="264" w:lineRule="auto"/>
        <w:jc w:val="both"/>
        <w:rPr>
          <w:lang w:val="ru-RU"/>
        </w:rPr>
      </w:pPr>
      <w:r w:rsidRPr="00831DDD">
        <w:rPr>
          <w:rFonts w:ascii="Times New Roman" w:hAnsi="Times New Roman"/>
          <w:color w:val="000000"/>
          <w:sz w:val="28"/>
          <w:lang w:val="ru-RU"/>
        </w:rPr>
        <w:t xml:space="preserve">Наблюдение изменения скорости при взаимодействии тел. </w:t>
      </w:r>
    </w:p>
    <w:p w:rsidR="00F94997" w:rsidRPr="00831DDD" w:rsidRDefault="00C40A1F">
      <w:pPr>
        <w:numPr>
          <w:ilvl w:val="0"/>
          <w:numId w:val="8"/>
        </w:numPr>
        <w:spacing w:after="0" w:line="264" w:lineRule="auto"/>
        <w:jc w:val="both"/>
        <w:rPr>
          <w:lang w:val="ru-RU"/>
        </w:rPr>
      </w:pPr>
      <w:r w:rsidRPr="00831DDD">
        <w:rPr>
          <w:rFonts w:ascii="Times New Roman" w:hAnsi="Times New Roman"/>
          <w:color w:val="000000"/>
          <w:sz w:val="28"/>
          <w:lang w:val="ru-RU"/>
        </w:rPr>
        <w:t xml:space="preserve">Сравнение масс по взаимодействию тел. </w:t>
      </w:r>
    </w:p>
    <w:p w:rsidR="00F94997" w:rsidRPr="00831DDD" w:rsidRDefault="00C40A1F">
      <w:pPr>
        <w:numPr>
          <w:ilvl w:val="0"/>
          <w:numId w:val="8"/>
        </w:numPr>
        <w:spacing w:after="0" w:line="264" w:lineRule="auto"/>
        <w:jc w:val="both"/>
        <w:rPr>
          <w:lang w:val="ru-RU"/>
        </w:rPr>
      </w:pPr>
      <w:r w:rsidRPr="00831DDD">
        <w:rPr>
          <w:rFonts w:ascii="Times New Roman" w:hAnsi="Times New Roman"/>
          <w:color w:val="000000"/>
          <w:sz w:val="28"/>
          <w:lang w:val="ru-RU"/>
        </w:rPr>
        <w:t xml:space="preserve">Сложение сил, направленных по одной прямой.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9"/>
        </w:numPr>
        <w:spacing w:after="0" w:line="264" w:lineRule="auto"/>
        <w:jc w:val="both"/>
        <w:rPr>
          <w:lang w:val="ru-RU"/>
        </w:rPr>
      </w:pPr>
      <w:r w:rsidRPr="00831DD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F94997" w:rsidRPr="00831DDD" w:rsidRDefault="00C40A1F">
      <w:pPr>
        <w:numPr>
          <w:ilvl w:val="0"/>
          <w:numId w:val="9"/>
        </w:numPr>
        <w:spacing w:after="0" w:line="264" w:lineRule="auto"/>
        <w:jc w:val="both"/>
        <w:rPr>
          <w:lang w:val="ru-RU"/>
        </w:rPr>
      </w:pPr>
      <w:r w:rsidRPr="00831DD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F94997" w:rsidRDefault="00C40A1F">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94997" w:rsidRPr="00831DDD" w:rsidRDefault="00C40A1F">
      <w:pPr>
        <w:numPr>
          <w:ilvl w:val="0"/>
          <w:numId w:val="9"/>
        </w:numPr>
        <w:spacing w:after="0" w:line="264" w:lineRule="auto"/>
        <w:jc w:val="both"/>
        <w:rPr>
          <w:lang w:val="ru-RU"/>
        </w:rPr>
      </w:pPr>
      <w:r w:rsidRPr="00831DD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F94997" w:rsidRPr="00831DDD" w:rsidRDefault="00C40A1F">
      <w:pPr>
        <w:numPr>
          <w:ilvl w:val="0"/>
          <w:numId w:val="9"/>
        </w:numPr>
        <w:spacing w:after="0" w:line="264" w:lineRule="auto"/>
        <w:jc w:val="both"/>
        <w:rPr>
          <w:lang w:val="ru-RU"/>
        </w:rPr>
      </w:pPr>
      <w:r w:rsidRPr="00831DD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Давление твёрдых тел, жидкостей и газов.</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831DDD">
        <w:rPr>
          <w:rFonts w:ascii="Times New Roman" w:hAnsi="Times New Roman"/>
          <w:color w:val="000000"/>
          <w:sz w:val="28"/>
          <w:lang w:val="ru-RU"/>
        </w:rPr>
        <w:t>Зависимость атмосферного давления от высоты над уровнем моря. Приборы для измерения атмосферного давления.</w:t>
      </w:r>
    </w:p>
    <w:p w:rsidR="00F94997" w:rsidRDefault="00C40A1F">
      <w:pPr>
        <w:spacing w:after="0" w:line="264" w:lineRule="auto"/>
        <w:ind w:firstLine="600"/>
        <w:jc w:val="both"/>
      </w:pPr>
      <w:r w:rsidRPr="00831DDD">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Pr="00831DDD" w:rsidRDefault="00C40A1F">
      <w:pPr>
        <w:numPr>
          <w:ilvl w:val="0"/>
          <w:numId w:val="10"/>
        </w:numPr>
        <w:spacing w:after="0" w:line="264" w:lineRule="auto"/>
        <w:jc w:val="both"/>
        <w:rPr>
          <w:lang w:val="ru-RU"/>
        </w:rPr>
      </w:pPr>
      <w:r w:rsidRPr="00831DDD">
        <w:rPr>
          <w:rFonts w:ascii="Times New Roman" w:hAnsi="Times New Roman"/>
          <w:color w:val="000000"/>
          <w:sz w:val="28"/>
          <w:lang w:val="ru-RU"/>
        </w:rPr>
        <w:t>Зависимость давления газа от температуры.</w:t>
      </w:r>
    </w:p>
    <w:p w:rsidR="00F94997" w:rsidRPr="00831DDD" w:rsidRDefault="00C40A1F">
      <w:pPr>
        <w:numPr>
          <w:ilvl w:val="0"/>
          <w:numId w:val="10"/>
        </w:numPr>
        <w:spacing w:after="0" w:line="264" w:lineRule="auto"/>
        <w:jc w:val="both"/>
        <w:rPr>
          <w:lang w:val="ru-RU"/>
        </w:rPr>
      </w:pPr>
      <w:r w:rsidRPr="00831DDD">
        <w:rPr>
          <w:rFonts w:ascii="Times New Roman" w:hAnsi="Times New Roman"/>
          <w:color w:val="000000"/>
          <w:sz w:val="28"/>
          <w:lang w:val="ru-RU"/>
        </w:rPr>
        <w:t xml:space="preserve">Передача давления жидкостью и газом. </w:t>
      </w:r>
    </w:p>
    <w:p w:rsidR="00F94997" w:rsidRDefault="00C40A1F">
      <w:pPr>
        <w:numPr>
          <w:ilvl w:val="0"/>
          <w:numId w:val="10"/>
        </w:numPr>
        <w:spacing w:after="0" w:line="264" w:lineRule="auto"/>
        <w:jc w:val="both"/>
      </w:pPr>
      <w:r>
        <w:rPr>
          <w:rFonts w:ascii="Times New Roman" w:hAnsi="Times New Roman"/>
          <w:color w:val="000000"/>
          <w:sz w:val="28"/>
        </w:rPr>
        <w:t xml:space="preserve">Сообщающиеся сосуды. </w:t>
      </w:r>
    </w:p>
    <w:p w:rsidR="00F94997" w:rsidRDefault="00C40A1F">
      <w:pPr>
        <w:numPr>
          <w:ilvl w:val="0"/>
          <w:numId w:val="10"/>
        </w:numPr>
        <w:spacing w:after="0" w:line="264" w:lineRule="auto"/>
        <w:jc w:val="both"/>
      </w:pPr>
      <w:r>
        <w:rPr>
          <w:rFonts w:ascii="Times New Roman" w:hAnsi="Times New Roman"/>
          <w:color w:val="000000"/>
          <w:sz w:val="28"/>
        </w:rPr>
        <w:t xml:space="preserve">Гидравлический пресс. </w:t>
      </w:r>
    </w:p>
    <w:p w:rsidR="00F94997" w:rsidRDefault="00C40A1F">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94997" w:rsidRPr="00831DDD" w:rsidRDefault="00C40A1F">
      <w:pPr>
        <w:numPr>
          <w:ilvl w:val="0"/>
          <w:numId w:val="10"/>
        </w:numPr>
        <w:spacing w:after="0" w:line="264" w:lineRule="auto"/>
        <w:jc w:val="both"/>
        <w:rPr>
          <w:lang w:val="ru-RU"/>
        </w:rPr>
      </w:pPr>
      <w:r w:rsidRPr="00831DD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F94997" w:rsidRPr="00831DDD" w:rsidRDefault="00C40A1F">
      <w:pPr>
        <w:numPr>
          <w:ilvl w:val="0"/>
          <w:numId w:val="10"/>
        </w:numPr>
        <w:spacing w:after="0" w:line="264" w:lineRule="auto"/>
        <w:jc w:val="both"/>
        <w:rPr>
          <w:lang w:val="ru-RU"/>
        </w:rPr>
      </w:pPr>
      <w:r w:rsidRPr="00831DDD">
        <w:rPr>
          <w:rFonts w:ascii="Times New Roman" w:hAnsi="Times New Roman"/>
          <w:color w:val="000000"/>
          <w:sz w:val="28"/>
          <w:lang w:val="ru-RU"/>
        </w:rPr>
        <w:t xml:space="preserve">Равенство выталкивающей силы весу вытесненной жидкости. </w:t>
      </w:r>
    </w:p>
    <w:p w:rsidR="00F94997" w:rsidRPr="00831DDD" w:rsidRDefault="00C40A1F">
      <w:pPr>
        <w:numPr>
          <w:ilvl w:val="0"/>
          <w:numId w:val="10"/>
        </w:numPr>
        <w:spacing w:after="0" w:line="264" w:lineRule="auto"/>
        <w:jc w:val="both"/>
        <w:rPr>
          <w:lang w:val="ru-RU"/>
        </w:rPr>
      </w:pPr>
      <w:r w:rsidRPr="00831DD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11"/>
        </w:numPr>
        <w:spacing w:after="0" w:line="264" w:lineRule="auto"/>
        <w:jc w:val="both"/>
        <w:rPr>
          <w:lang w:val="ru-RU"/>
        </w:rPr>
      </w:pPr>
      <w:r w:rsidRPr="00831DD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F94997" w:rsidRPr="00831DDD" w:rsidRDefault="00C40A1F">
      <w:pPr>
        <w:numPr>
          <w:ilvl w:val="0"/>
          <w:numId w:val="11"/>
        </w:numPr>
        <w:spacing w:after="0" w:line="264" w:lineRule="auto"/>
        <w:jc w:val="both"/>
        <w:rPr>
          <w:lang w:val="ru-RU"/>
        </w:rPr>
      </w:pPr>
      <w:r w:rsidRPr="00831DD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F94997" w:rsidRPr="00831DDD" w:rsidRDefault="00C40A1F">
      <w:pPr>
        <w:numPr>
          <w:ilvl w:val="0"/>
          <w:numId w:val="11"/>
        </w:numPr>
        <w:spacing w:after="0" w:line="264" w:lineRule="auto"/>
        <w:jc w:val="both"/>
        <w:rPr>
          <w:lang w:val="ru-RU"/>
        </w:rPr>
      </w:pPr>
      <w:r w:rsidRPr="00831DD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F94997" w:rsidRPr="00831DDD" w:rsidRDefault="00C40A1F">
      <w:pPr>
        <w:numPr>
          <w:ilvl w:val="0"/>
          <w:numId w:val="11"/>
        </w:numPr>
        <w:spacing w:after="0" w:line="264" w:lineRule="auto"/>
        <w:jc w:val="both"/>
        <w:rPr>
          <w:lang w:val="ru-RU"/>
        </w:rPr>
      </w:pPr>
      <w:r w:rsidRPr="00831DD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94997" w:rsidRPr="00831DDD" w:rsidRDefault="00C40A1F">
      <w:pPr>
        <w:numPr>
          <w:ilvl w:val="0"/>
          <w:numId w:val="11"/>
        </w:numPr>
        <w:spacing w:after="0" w:line="264" w:lineRule="auto"/>
        <w:jc w:val="both"/>
        <w:rPr>
          <w:lang w:val="ru-RU"/>
        </w:rPr>
      </w:pPr>
      <w:r w:rsidRPr="00831DD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Работа и мощность. Энергия.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Механическая работа. Мощность.</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831DDD">
        <w:rPr>
          <w:rFonts w:ascii="Times New Roman" w:hAnsi="Times New Roman"/>
          <w:color w:val="000000"/>
          <w:sz w:val="28"/>
          <w:lang w:val="ru-RU"/>
        </w:rPr>
        <w:lastRenderedPageBreak/>
        <w:t>«Золотое правило» механики. Коэффициент полезного действия (далее – КПД) простых механизмов. Простые механизмы в быту и технике.</w:t>
      </w:r>
    </w:p>
    <w:p w:rsidR="00F94997" w:rsidRDefault="00C40A1F">
      <w:pPr>
        <w:spacing w:after="0" w:line="264" w:lineRule="auto"/>
        <w:ind w:firstLine="600"/>
        <w:jc w:val="both"/>
      </w:pPr>
      <w:r w:rsidRPr="00831DD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13"/>
        </w:numPr>
        <w:spacing w:after="0" w:line="264" w:lineRule="auto"/>
        <w:jc w:val="both"/>
        <w:rPr>
          <w:lang w:val="ru-RU"/>
        </w:rPr>
      </w:pPr>
      <w:r w:rsidRPr="00831DD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94997" w:rsidRDefault="00C40A1F">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94997" w:rsidRDefault="00C40A1F">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94997" w:rsidRPr="00831DDD" w:rsidRDefault="00C40A1F">
      <w:pPr>
        <w:numPr>
          <w:ilvl w:val="0"/>
          <w:numId w:val="13"/>
        </w:numPr>
        <w:spacing w:after="0" w:line="264" w:lineRule="auto"/>
        <w:jc w:val="both"/>
        <w:rPr>
          <w:lang w:val="ru-RU"/>
        </w:rPr>
      </w:pPr>
      <w:r w:rsidRPr="00831DDD">
        <w:rPr>
          <w:rFonts w:ascii="Times New Roman" w:hAnsi="Times New Roman"/>
          <w:color w:val="000000"/>
          <w:sz w:val="28"/>
          <w:lang w:val="ru-RU"/>
        </w:rPr>
        <w:t>Изучение закона сохранения механической энергии.</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8 КЛАСС</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Тепловые явления</w:t>
      </w:r>
      <w:r w:rsidRPr="00831DDD">
        <w:rPr>
          <w:rFonts w:ascii="Times New Roman" w:hAnsi="Times New Roman"/>
          <w:color w:val="000000"/>
          <w:sz w:val="28"/>
          <w:lang w:val="ru-RU"/>
        </w:rPr>
        <w:t>.</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Pr>
          <w:rFonts w:ascii="Times New Roman" w:hAnsi="Times New Roman"/>
          <w:color w:val="000000"/>
          <w:sz w:val="28"/>
        </w:rPr>
        <w:t xml:space="preserve">Испарение. Кипение. Удельная теплота парообразования. </w:t>
      </w:r>
      <w:r w:rsidRPr="00831DDD">
        <w:rPr>
          <w:rFonts w:ascii="Times New Roman" w:hAnsi="Times New Roman"/>
          <w:color w:val="000000"/>
          <w:sz w:val="28"/>
          <w:lang w:val="ru-RU"/>
        </w:rPr>
        <w:t xml:space="preserve">Зависимость температуры кипения от атмосферного давления.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Влажность воздуха.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Энергия топлива. Удельная теплота сгорания.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Закон сохранения и превращения энергии в тепловых процессах. </w:t>
      </w:r>
    </w:p>
    <w:p w:rsidR="00F94997" w:rsidRDefault="00C40A1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94997" w:rsidRDefault="00C40A1F">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94997" w:rsidRDefault="00C40A1F">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94997" w:rsidRPr="00831DDD" w:rsidRDefault="00C40A1F">
      <w:pPr>
        <w:numPr>
          <w:ilvl w:val="0"/>
          <w:numId w:val="14"/>
        </w:numPr>
        <w:spacing w:after="0" w:line="264" w:lineRule="auto"/>
        <w:jc w:val="both"/>
        <w:rPr>
          <w:lang w:val="ru-RU"/>
        </w:rPr>
      </w:pPr>
      <w:r w:rsidRPr="00831DDD">
        <w:rPr>
          <w:rFonts w:ascii="Times New Roman" w:hAnsi="Times New Roman"/>
          <w:color w:val="000000"/>
          <w:sz w:val="28"/>
          <w:lang w:val="ru-RU"/>
        </w:rPr>
        <w:t xml:space="preserve">Наблюдение явлений смачивания и капиллярных явлений. </w:t>
      </w:r>
    </w:p>
    <w:p w:rsidR="00F94997" w:rsidRDefault="00C40A1F">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94997" w:rsidRPr="00831DDD" w:rsidRDefault="00C40A1F">
      <w:pPr>
        <w:numPr>
          <w:ilvl w:val="0"/>
          <w:numId w:val="14"/>
        </w:numPr>
        <w:spacing w:after="0" w:line="264" w:lineRule="auto"/>
        <w:jc w:val="both"/>
        <w:rPr>
          <w:lang w:val="ru-RU"/>
        </w:rPr>
      </w:pPr>
      <w:r w:rsidRPr="00831DD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F94997" w:rsidRDefault="00C40A1F">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94997" w:rsidRDefault="00C40A1F">
      <w:pPr>
        <w:numPr>
          <w:ilvl w:val="0"/>
          <w:numId w:val="14"/>
        </w:numPr>
        <w:spacing w:after="0" w:line="264" w:lineRule="auto"/>
        <w:jc w:val="both"/>
      </w:pPr>
      <w:r>
        <w:rPr>
          <w:rFonts w:ascii="Times New Roman" w:hAnsi="Times New Roman"/>
          <w:color w:val="000000"/>
          <w:sz w:val="28"/>
        </w:rPr>
        <w:t xml:space="preserve">Виды теплопередачи. </w:t>
      </w:r>
    </w:p>
    <w:p w:rsidR="00F94997" w:rsidRDefault="00C40A1F">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94997" w:rsidRPr="00831DDD" w:rsidRDefault="00C40A1F">
      <w:pPr>
        <w:numPr>
          <w:ilvl w:val="0"/>
          <w:numId w:val="14"/>
        </w:numPr>
        <w:spacing w:after="0" w:line="264" w:lineRule="auto"/>
        <w:jc w:val="both"/>
        <w:rPr>
          <w:lang w:val="ru-RU"/>
        </w:rPr>
      </w:pPr>
      <w:r w:rsidRPr="00831DDD">
        <w:rPr>
          <w:rFonts w:ascii="Times New Roman" w:hAnsi="Times New Roman"/>
          <w:color w:val="000000"/>
          <w:sz w:val="28"/>
          <w:lang w:val="ru-RU"/>
        </w:rPr>
        <w:t xml:space="preserve">Нагревание при совершении работы внешними силами. </w:t>
      </w:r>
    </w:p>
    <w:p w:rsidR="00F94997" w:rsidRDefault="00C40A1F">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94997" w:rsidRDefault="00C40A1F">
      <w:pPr>
        <w:numPr>
          <w:ilvl w:val="0"/>
          <w:numId w:val="14"/>
        </w:numPr>
        <w:spacing w:after="0" w:line="264" w:lineRule="auto"/>
        <w:jc w:val="both"/>
      </w:pPr>
      <w:r>
        <w:rPr>
          <w:rFonts w:ascii="Times New Roman" w:hAnsi="Times New Roman"/>
          <w:color w:val="000000"/>
          <w:sz w:val="28"/>
        </w:rPr>
        <w:t xml:space="preserve">Наблюдение кипения. </w:t>
      </w:r>
    </w:p>
    <w:p w:rsidR="00F94997" w:rsidRPr="00831DDD" w:rsidRDefault="00C40A1F">
      <w:pPr>
        <w:numPr>
          <w:ilvl w:val="0"/>
          <w:numId w:val="14"/>
        </w:numPr>
        <w:spacing w:after="0" w:line="264" w:lineRule="auto"/>
        <w:jc w:val="both"/>
        <w:rPr>
          <w:lang w:val="ru-RU"/>
        </w:rPr>
      </w:pPr>
      <w:r w:rsidRPr="00831DDD">
        <w:rPr>
          <w:rFonts w:ascii="Times New Roman" w:hAnsi="Times New Roman"/>
          <w:color w:val="000000"/>
          <w:sz w:val="28"/>
          <w:lang w:val="ru-RU"/>
        </w:rPr>
        <w:t>Наблюдение постоянства температуры при плавлении.</w:t>
      </w:r>
    </w:p>
    <w:p w:rsidR="00F94997" w:rsidRDefault="00C40A1F">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Опыты по обнаружению действия сил молекулярного притяжения.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Опыты по выращиванию кристаллов поваренной соли или сахара.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Опыты по наблюдению теплового расширения газов, жидкостей и твёрдых тел.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Определение давления воздуха в баллоне шприца.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F94997" w:rsidRDefault="00C40A1F">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94997" w:rsidRDefault="00C40A1F">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94997" w:rsidRDefault="00C40A1F">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94997" w:rsidRPr="00831DDD" w:rsidRDefault="00C40A1F">
      <w:pPr>
        <w:numPr>
          <w:ilvl w:val="0"/>
          <w:numId w:val="15"/>
        </w:numPr>
        <w:spacing w:after="0" w:line="264" w:lineRule="auto"/>
        <w:jc w:val="both"/>
        <w:rPr>
          <w:lang w:val="ru-RU"/>
        </w:rPr>
      </w:pPr>
      <w:r w:rsidRPr="00831DDD">
        <w:rPr>
          <w:rFonts w:ascii="Times New Roman" w:hAnsi="Times New Roman"/>
          <w:color w:val="000000"/>
          <w:sz w:val="28"/>
          <w:lang w:val="ru-RU"/>
        </w:rPr>
        <w:t xml:space="preserve">Определение удельной теплоты плавления льда.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Электрические и магнитные явления.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Электризация тел. </w:t>
      </w:r>
      <w:r>
        <w:rPr>
          <w:rFonts w:ascii="Times New Roman" w:hAnsi="Times New Roman"/>
          <w:color w:val="000000"/>
          <w:sz w:val="28"/>
        </w:rPr>
        <w:t xml:space="preserve">Два рода электрических зарядов. </w:t>
      </w:r>
      <w:r w:rsidRPr="00831DDD">
        <w:rPr>
          <w:rFonts w:ascii="Times New Roman" w:hAnsi="Times New Roman"/>
          <w:color w:val="000000"/>
          <w:sz w:val="28"/>
          <w:lang w:val="ru-RU"/>
        </w:rPr>
        <w:t xml:space="preserve">Взаимодействие заряженных тел. Закон Кулона (зависимость силы взаимодействия заряженных тел от величины зарядов и расстояния между телами).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Pr>
          <w:rFonts w:ascii="Times New Roman" w:hAnsi="Times New Roman"/>
          <w:color w:val="000000"/>
          <w:sz w:val="28"/>
        </w:rPr>
        <w:t xml:space="preserve">Опыт Эрстеда. Магнитное поле электрического тока. </w:t>
      </w:r>
      <w:r w:rsidRPr="00831DDD">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16"/>
        </w:numPr>
        <w:spacing w:after="0" w:line="264" w:lineRule="auto"/>
        <w:jc w:val="both"/>
      </w:pPr>
      <w:r>
        <w:rPr>
          <w:rFonts w:ascii="Times New Roman" w:hAnsi="Times New Roman"/>
          <w:color w:val="000000"/>
          <w:sz w:val="28"/>
        </w:rPr>
        <w:t xml:space="preserve">Электризация тел. </w:t>
      </w:r>
    </w:p>
    <w:p w:rsidR="00F94997" w:rsidRPr="00831DDD" w:rsidRDefault="00C40A1F">
      <w:pPr>
        <w:numPr>
          <w:ilvl w:val="0"/>
          <w:numId w:val="16"/>
        </w:numPr>
        <w:spacing w:after="0" w:line="264" w:lineRule="auto"/>
        <w:jc w:val="both"/>
        <w:rPr>
          <w:lang w:val="ru-RU"/>
        </w:rPr>
      </w:pPr>
      <w:r w:rsidRPr="00831DDD">
        <w:rPr>
          <w:rFonts w:ascii="Times New Roman" w:hAnsi="Times New Roman"/>
          <w:color w:val="000000"/>
          <w:sz w:val="28"/>
          <w:lang w:val="ru-RU"/>
        </w:rPr>
        <w:t xml:space="preserve">Два рода электрических зарядов и взаимодействие заряженных тел. </w:t>
      </w:r>
    </w:p>
    <w:p w:rsidR="00F94997" w:rsidRDefault="00C40A1F">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94997" w:rsidRDefault="00C40A1F">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94997" w:rsidRDefault="00C40A1F">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94997" w:rsidRDefault="00C40A1F">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94997" w:rsidRPr="00C40A1F" w:rsidRDefault="00C40A1F">
      <w:pPr>
        <w:numPr>
          <w:ilvl w:val="0"/>
          <w:numId w:val="16"/>
        </w:numPr>
        <w:spacing w:after="0" w:line="264" w:lineRule="auto"/>
        <w:jc w:val="both"/>
        <w:rPr>
          <w:lang w:val="ru-RU"/>
        </w:rPr>
      </w:pPr>
      <w:r w:rsidRPr="00C40A1F">
        <w:rPr>
          <w:rFonts w:ascii="Times New Roman" w:hAnsi="Times New Roman"/>
          <w:color w:val="000000"/>
          <w:sz w:val="28"/>
          <w:lang w:val="ru-RU"/>
        </w:rPr>
        <w:t xml:space="preserve">Моделирование силовых линий электрического поля. </w:t>
      </w:r>
    </w:p>
    <w:p w:rsidR="00F94997" w:rsidRDefault="00C40A1F">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94997" w:rsidRDefault="00C40A1F">
      <w:pPr>
        <w:numPr>
          <w:ilvl w:val="0"/>
          <w:numId w:val="16"/>
        </w:numPr>
        <w:spacing w:after="0" w:line="264" w:lineRule="auto"/>
        <w:jc w:val="both"/>
      </w:pPr>
      <w:r>
        <w:rPr>
          <w:rFonts w:ascii="Times New Roman" w:hAnsi="Times New Roman"/>
          <w:color w:val="000000"/>
          <w:sz w:val="28"/>
        </w:rPr>
        <w:t>Действия электрического тока.</w:t>
      </w:r>
    </w:p>
    <w:p w:rsidR="00F94997" w:rsidRDefault="00C40A1F">
      <w:pPr>
        <w:numPr>
          <w:ilvl w:val="0"/>
          <w:numId w:val="16"/>
        </w:numPr>
        <w:spacing w:after="0" w:line="264" w:lineRule="auto"/>
        <w:jc w:val="both"/>
      </w:pPr>
      <w:r>
        <w:rPr>
          <w:rFonts w:ascii="Times New Roman" w:hAnsi="Times New Roman"/>
          <w:color w:val="000000"/>
          <w:sz w:val="28"/>
        </w:rPr>
        <w:t>Электрический ток в жидкости.</w:t>
      </w:r>
    </w:p>
    <w:p w:rsidR="00F94997" w:rsidRDefault="00C40A1F">
      <w:pPr>
        <w:numPr>
          <w:ilvl w:val="0"/>
          <w:numId w:val="16"/>
        </w:numPr>
        <w:spacing w:after="0" w:line="264" w:lineRule="auto"/>
        <w:jc w:val="both"/>
      </w:pPr>
      <w:r>
        <w:rPr>
          <w:rFonts w:ascii="Times New Roman" w:hAnsi="Times New Roman"/>
          <w:color w:val="000000"/>
          <w:sz w:val="28"/>
        </w:rPr>
        <w:t xml:space="preserve">Газовый разряд. </w:t>
      </w:r>
    </w:p>
    <w:p w:rsidR="00F94997" w:rsidRDefault="00C40A1F">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94997" w:rsidRDefault="00C40A1F">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94997" w:rsidRDefault="00C40A1F">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94997" w:rsidRDefault="00C40A1F">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94997" w:rsidRPr="00831DDD" w:rsidRDefault="00C40A1F">
      <w:pPr>
        <w:numPr>
          <w:ilvl w:val="0"/>
          <w:numId w:val="16"/>
        </w:numPr>
        <w:spacing w:after="0" w:line="264" w:lineRule="auto"/>
        <w:jc w:val="both"/>
        <w:rPr>
          <w:lang w:val="ru-RU"/>
        </w:rPr>
      </w:pPr>
      <w:r w:rsidRPr="00831DDD">
        <w:rPr>
          <w:rFonts w:ascii="Times New Roman" w:hAnsi="Times New Roman"/>
          <w:color w:val="000000"/>
          <w:sz w:val="28"/>
          <w:lang w:val="ru-RU"/>
        </w:rPr>
        <w:t>Моделирование невозможности разделения полюсов магнита.</w:t>
      </w:r>
    </w:p>
    <w:p w:rsidR="00F94997" w:rsidRPr="00831DDD" w:rsidRDefault="00C40A1F">
      <w:pPr>
        <w:numPr>
          <w:ilvl w:val="0"/>
          <w:numId w:val="16"/>
        </w:numPr>
        <w:spacing w:after="0" w:line="264" w:lineRule="auto"/>
        <w:jc w:val="both"/>
        <w:rPr>
          <w:lang w:val="ru-RU"/>
        </w:rPr>
      </w:pPr>
      <w:r w:rsidRPr="00831DDD">
        <w:rPr>
          <w:rFonts w:ascii="Times New Roman" w:hAnsi="Times New Roman"/>
          <w:color w:val="000000"/>
          <w:sz w:val="28"/>
          <w:lang w:val="ru-RU"/>
        </w:rPr>
        <w:lastRenderedPageBreak/>
        <w:t xml:space="preserve">Моделирование магнитных полей постоянных магнитов. </w:t>
      </w:r>
    </w:p>
    <w:p w:rsidR="00F94997" w:rsidRDefault="00C40A1F">
      <w:pPr>
        <w:numPr>
          <w:ilvl w:val="0"/>
          <w:numId w:val="16"/>
        </w:numPr>
        <w:spacing w:after="0" w:line="264" w:lineRule="auto"/>
        <w:jc w:val="both"/>
      </w:pPr>
      <w:r>
        <w:rPr>
          <w:rFonts w:ascii="Times New Roman" w:hAnsi="Times New Roman"/>
          <w:color w:val="000000"/>
          <w:sz w:val="28"/>
        </w:rPr>
        <w:t xml:space="preserve">Опыт Эрстеда. </w:t>
      </w:r>
    </w:p>
    <w:p w:rsidR="00F94997" w:rsidRDefault="00C40A1F">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94997" w:rsidRPr="00831DDD" w:rsidRDefault="00C40A1F">
      <w:pPr>
        <w:numPr>
          <w:ilvl w:val="0"/>
          <w:numId w:val="16"/>
        </w:numPr>
        <w:spacing w:after="0" w:line="264" w:lineRule="auto"/>
        <w:jc w:val="both"/>
        <w:rPr>
          <w:lang w:val="ru-RU"/>
        </w:rPr>
      </w:pPr>
      <w:r w:rsidRPr="00831DDD">
        <w:rPr>
          <w:rFonts w:ascii="Times New Roman" w:hAnsi="Times New Roman"/>
          <w:color w:val="000000"/>
          <w:sz w:val="28"/>
          <w:lang w:val="ru-RU"/>
        </w:rPr>
        <w:t xml:space="preserve">Действие магнитного поля на проводник с током. </w:t>
      </w:r>
    </w:p>
    <w:p w:rsidR="00F94997" w:rsidRDefault="00C40A1F">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94997" w:rsidRDefault="00C40A1F">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94997" w:rsidRDefault="00C40A1F">
      <w:pPr>
        <w:numPr>
          <w:ilvl w:val="0"/>
          <w:numId w:val="16"/>
        </w:numPr>
        <w:spacing w:after="0" w:line="264" w:lineRule="auto"/>
        <w:jc w:val="both"/>
      </w:pPr>
      <w:r>
        <w:rPr>
          <w:rFonts w:ascii="Times New Roman" w:hAnsi="Times New Roman"/>
          <w:color w:val="000000"/>
          <w:sz w:val="28"/>
        </w:rPr>
        <w:t xml:space="preserve">Опыты Фарадея. </w:t>
      </w:r>
    </w:p>
    <w:p w:rsidR="00F94997" w:rsidRPr="00C40A1F" w:rsidRDefault="00C40A1F">
      <w:pPr>
        <w:numPr>
          <w:ilvl w:val="0"/>
          <w:numId w:val="16"/>
        </w:numPr>
        <w:spacing w:after="0" w:line="264" w:lineRule="auto"/>
        <w:jc w:val="both"/>
        <w:rPr>
          <w:lang w:val="ru-RU"/>
        </w:rPr>
      </w:pPr>
      <w:r w:rsidRPr="00C40A1F">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F94997" w:rsidRDefault="00C40A1F">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Опыты по наблюдению электризации тел индукцией и при соприкосновении.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Исследование действия электрического поля на проводники и диэлектрики.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Сборка и проверка работы электрической цепи постоянного тока.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Измерение и регулирование силы тока. </w:t>
      </w:r>
    </w:p>
    <w:p w:rsidR="00F94997" w:rsidRDefault="00C40A1F">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Проверка правила для силы тока при параллельном соединении резисторов.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Определение работы электрического тока, идущего через резистор.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Определение мощности электрического тока, выделяемой на резисторе.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F94997" w:rsidRDefault="00C40A1F">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Исследование магнитного взаимодействия постоянных магнитов.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Исследование действия электрического тока на магнитную стрелку.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Изучение действия магнитного поля на проводник с током.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 xml:space="preserve">Конструирование и изучение работы электродвигателя. </w:t>
      </w:r>
    </w:p>
    <w:p w:rsidR="00F94997" w:rsidRDefault="00C40A1F">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94997" w:rsidRPr="00831DDD" w:rsidRDefault="00C40A1F">
      <w:pPr>
        <w:numPr>
          <w:ilvl w:val="0"/>
          <w:numId w:val="17"/>
        </w:numPr>
        <w:spacing w:after="0" w:line="264" w:lineRule="auto"/>
        <w:jc w:val="both"/>
        <w:rPr>
          <w:lang w:val="ru-RU"/>
        </w:rPr>
      </w:pPr>
      <w:r w:rsidRPr="00831DD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9 КЛАСС</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Механические явления.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94997" w:rsidRPr="00831DDD" w:rsidRDefault="00C40A1F">
      <w:pPr>
        <w:spacing w:after="0" w:line="264" w:lineRule="auto"/>
        <w:ind w:firstLine="600"/>
        <w:jc w:val="both"/>
        <w:rPr>
          <w:lang w:val="ru-RU"/>
        </w:rPr>
      </w:pPr>
      <w:r>
        <w:rPr>
          <w:rFonts w:ascii="Times New Roman" w:hAnsi="Times New Roman"/>
          <w:color w:val="000000"/>
          <w:sz w:val="28"/>
        </w:rPr>
        <w:t xml:space="preserve">Ускорение. Равноускоренное прямолинейное движение. </w:t>
      </w:r>
      <w:r w:rsidRPr="00831DDD">
        <w:rPr>
          <w:rFonts w:ascii="Times New Roman" w:hAnsi="Times New Roman"/>
          <w:color w:val="000000"/>
          <w:sz w:val="28"/>
          <w:lang w:val="ru-RU"/>
        </w:rPr>
        <w:t xml:space="preserve">Свободное падение. Опыты Галилея.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F94997" w:rsidRDefault="00C40A1F">
      <w:pPr>
        <w:spacing w:after="0" w:line="264" w:lineRule="auto"/>
        <w:ind w:firstLine="600"/>
        <w:jc w:val="both"/>
      </w:pPr>
      <w:r w:rsidRPr="00831DD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Наблюдение механического движения тела относительно разных тел отсчёта.</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Измерение скорости и ускорения прямолинейного движения. </w:t>
      </w:r>
    </w:p>
    <w:p w:rsidR="00F94997" w:rsidRDefault="00C40A1F">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Наблюдение движения тела по окружности.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Зависимость ускорения тела от массы тела и действующей на него силы.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Наблюдение равенства сил при взаимодействии тел.</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Изменение веса тела при ускоренном движении.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Передача импульса при взаимодействии тел.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Преобразования энергии при взаимодействии тел.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Сохранение импульса при неупругом взаимодействии.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Сохранение импульса при абсолютно упругом взаимодействии. </w:t>
      </w:r>
    </w:p>
    <w:p w:rsidR="00F94997" w:rsidRDefault="00C40A1F">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Сохранение механической энергии при свободном падении. </w:t>
      </w:r>
    </w:p>
    <w:p w:rsidR="00F94997" w:rsidRPr="00831DDD" w:rsidRDefault="00C40A1F">
      <w:pPr>
        <w:numPr>
          <w:ilvl w:val="0"/>
          <w:numId w:val="18"/>
        </w:numPr>
        <w:spacing w:after="0" w:line="264" w:lineRule="auto"/>
        <w:jc w:val="both"/>
        <w:rPr>
          <w:lang w:val="ru-RU"/>
        </w:rPr>
      </w:pPr>
      <w:r w:rsidRPr="00831DD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F94997" w:rsidRDefault="00C40A1F">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94997" w:rsidRDefault="00C40A1F">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94997" w:rsidRPr="00831DDD" w:rsidRDefault="00C40A1F">
      <w:pPr>
        <w:numPr>
          <w:ilvl w:val="0"/>
          <w:numId w:val="19"/>
        </w:numPr>
        <w:spacing w:after="0" w:line="264" w:lineRule="auto"/>
        <w:jc w:val="both"/>
        <w:rPr>
          <w:lang w:val="ru-RU"/>
        </w:rPr>
      </w:pPr>
      <w:r w:rsidRPr="00831DD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F94997" w:rsidRDefault="00C40A1F">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94997" w:rsidRDefault="00C40A1F">
      <w:pPr>
        <w:spacing w:after="0" w:line="264" w:lineRule="auto"/>
        <w:ind w:left="120"/>
        <w:jc w:val="both"/>
      </w:pPr>
      <w:r>
        <w:rPr>
          <w:rFonts w:ascii="Times New Roman" w:hAnsi="Times New Roman"/>
          <w:b/>
          <w:color w:val="000000"/>
          <w:sz w:val="28"/>
        </w:rPr>
        <w:t>Механические колебания и волны.</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Pr="00831DDD" w:rsidRDefault="00C40A1F">
      <w:pPr>
        <w:numPr>
          <w:ilvl w:val="0"/>
          <w:numId w:val="20"/>
        </w:numPr>
        <w:spacing w:after="0" w:line="264" w:lineRule="auto"/>
        <w:jc w:val="both"/>
        <w:rPr>
          <w:lang w:val="ru-RU"/>
        </w:rPr>
      </w:pPr>
      <w:r w:rsidRPr="00831DDD">
        <w:rPr>
          <w:rFonts w:ascii="Times New Roman" w:hAnsi="Times New Roman"/>
          <w:color w:val="000000"/>
          <w:sz w:val="28"/>
          <w:lang w:val="ru-RU"/>
        </w:rPr>
        <w:t xml:space="preserve">Наблюдение колебаний тел под действием силы тяжести и силы упругости. </w:t>
      </w:r>
    </w:p>
    <w:p w:rsidR="00F94997" w:rsidRPr="00831DDD" w:rsidRDefault="00C40A1F">
      <w:pPr>
        <w:numPr>
          <w:ilvl w:val="0"/>
          <w:numId w:val="20"/>
        </w:numPr>
        <w:spacing w:after="0" w:line="264" w:lineRule="auto"/>
        <w:jc w:val="both"/>
        <w:rPr>
          <w:lang w:val="ru-RU"/>
        </w:rPr>
      </w:pPr>
      <w:r w:rsidRPr="00831DDD">
        <w:rPr>
          <w:rFonts w:ascii="Times New Roman" w:hAnsi="Times New Roman"/>
          <w:color w:val="000000"/>
          <w:sz w:val="28"/>
          <w:lang w:val="ru-RU"/>
        </w:rPr>
        <w:t>Наблюдение колебаний груза на нити и на пружине.</w:t>
      </w:r>
    </w:p>
    <w:p w:rsidR="00F94997" w:rsidRPr="00831DDD" w:rsidRDefault="00C40A1F">
      <w:pPr>
        <w:numPr>
          <w:ilvl w:val="0"/>
          <w:numId w:val="20"/>
        </w:numPr>
        <w:spacing w:after="0" w:line="264" w:lineRule="auto"/>
        <w:jc w:val="both"/>
        <w:rPr>
          <w:lang w:val="ru-RU"/>
        </w:rPr>
      </w:pPr>
      <w:r w:rsidRPr="00831DDD">
        <w:rPr>
          <w:rFonts w:ascii="Times New Roman" w:hAnsi="Times New Roman"/>
          <w:color w:val="000000"/>
          <w:sz w:val="28"/>
          <w:lang w:val="ru-RU"/>
        </w:rPr>
        <w:t xml:space="preserve">Наблюдение вынужденных колебаний и резонанса. </w:t>
      </w:r>
    </w:p>
    <w:p w:rsidR="00F94997" w:rsidRPr="00831DDD" w:rsidRDefault="00C40A1F">
      <w:pPr>
        <w:numPr>
          <w:ilvl w:val="0"/>
          <w:numId w:val="20"/>
        </w:numPr>
        <w:spacing w:after="0" w:line="264" w:lineRule="auto"/>
        <w:jc w:val="both"/>
        <w:rPr>
          <w:lang w:val="ru-RU"/>
        </w:rPr>
      </w:pPr>
      <w:r w:rsidRPr="00831DDD">
        <w:rPr>
          <w:rFonts w:ascii="Times New Roman" w:hAnsi="Times New Roman"/>
          <w:color w:val="000000"/>
          <w:sz w:val="28"/>
          <w:lang w:val="ru-RU"/>
        </w:rPr>
        <w:t xml:space="preserve">Распространение продольных и поперечных волн (на модели). </w:t>
      </w:r>
    </w:p>
    <w:p w:rsidR="00F94997" w:rsidRPr="00831DDD" w:rsidRDefault="00C40A1F">
      <w:pPr>
        <w:numPr>
          <w:ilvl w:val="0"/>
          <w:numId w:val="20"/>
        </w:numPr>
        <w:spacing w:after="0" w:line="264" w:lineRule="auto"/>
        <w:jc w:val="both"/>
        <w:rPr>
          <w:lang w:val="ru-RU"/>
        </w:rPr>
      </w:pPr>
      <w:r w:rsidRPr="00831DDD">
        <w:rPr>
          <w:rFonts w:ascii="Times New Roman" w:hAnsi="Times New Roman"/>
          <w:color w:val="000000"/>
          <w:sz w:val="28"/>
          <w:lang w:val="ru-RU"/>
        </w:rPr>
        <w:t xml:space="preserve">Наблюдение зависимости высоты звука от частоты. </w:t>
      </w:r>
    </w:p>
    <w:p w:rsidR="00F94997" w:rsidRDefault="00C40A1F">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 xml:space="preserve">Определение частоты и периода колебаний математического маятника. </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Определение частоты и периода колебаний пружинного маятника.</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F94997" w:rsidRPr="00831DDD" w:rsidRDefault="00C40A1F">
      <w:pPr>
        <w:numPr>
          <w:ilvl w:val="0"/>
          <w:numId w:val="21"/>
        </w:numPr>
        <w:spacing w:after="0" w:line="264" w:lineRule="auto"/>
        <w:jc w:val="both"/>
        <w:rPr>
          <w:lang w:val="ru-RU"/>
        </w:rPr>
      </w:pPr>
      <w:r w:rsidRPr="00831DD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F94997" w:rsidRDefault="00C40A1F">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Электромагнитное поле и электромагнитные волны.</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94997" w:rsidRDefault="00C40A1F">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23"/>
        </w:numPr>
        <w:spacing w:after="0" w:line="264" w:lineRule="auto"/>
        <w:jc w:val="both"/>
        <w:rPr>
          <w:lang w:val="ru-RU"/>
        </w:rPr>
      </w:pPr>
      <w:r w:rsidRPr="00831DDD">
        <w:rPr>
          <w:rFonts w:ascii="Times New Roman" w:hAnsi="Times New Roman"/>
          <w:color w:val="000000"/>
          <w:sz w:val="28"/>
          <w:lang w:val="ru-RU"/>
        </w:rPr>
        <w:t xml:space="preserve">Изучение свойств электромагнитных волн с помощью мобильного телефона. </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Световые явления.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Лучевая модель света. Источники света. Прямолинейное распространение света. </w:t>
      </w:r>
      <w:r>
        <w:rPr>
          <w:rFonts w:ascii="Times New Roman" w:hAnsi="Times New Roman"/>
          <w:color w:val="000000"/>
          <w:sz w:val="28"/>
        </w:rPr>
        <w:t xml:space="preserve">Затмения Солнца и Луны. Отражение света. </w:t>
      </w:r>
      <w:r w:rsidRPr="00831DDD">
        <w:rPr>
          <w:rFonts w:ascii="Times New Roman" w:hAnsi="Times New Roman"/>
          <w:color w:val="000000"/>
          <w:sz w:val="28"/>
          <w:lang w:val="ru-RU"/>
        </w:rPr>
        <w:t xml:space="preserve">Плоское зеркало. Закон отражения света. </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94997" w:rsidRDefault="00C40A1F">
      <w:pPr>
        <w:spacing w:after="0" w:line="264" w:lineRule="auto"/>
        <w:ind w:firstLine="600"/>
        <w:jc w:val="both"/>
      </w:pPr>
      <w:r w:rsidRPr="00831DD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94997" w:rsidRDefault="00C40A1F">
      <w:pPr>
        <w:numPr>
          <w:ilvl w:val="0"/>
          <w:numId w:val="24"/>
        </w:numPr>
        <w:spacing w:after="0" w:line="264" w:lineRule="auto"/>
        <w:jc w:val="both"/>
      </w:pPr>
      <w:r>
        <w:rPr>
          <w:rFonts w:ascii="Times New Roman" w:hAnsi="Times New Roman"/>
          <w:color w:val="000000"/>
          <w:sz w:val="28"/>
        </w:rPr>
        <w:t>Отражение света.</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Получение изображений в плоском, вогнутом и выпуклом зеркалах.</w:t>
      </w:r>
    </w:p>
    <w:p w:rsidR="00F94997" w:rsidRDefault="00C40A1F">
      <w:pPr>
        <w:numPr>
          <w:ilvl w:val="0"/>
          <w:numId w:val="24"/>
        </w:numPr>
        <w:spacing w:after="0" w:line="264" w:lineRule="auto"/>
        <w:jc w:val="both"/>
      </w:pPr>
      <w:r>
        <w:rPr>
          <w:rFonts w:ascii="Times New Roman" w:hAnsi="Times New Roman"/>
          <w:color w:val="000000"/>
          <w:sz w:val="28"/>
        </w:rPr>
        <w:t>Преломление света.</w:t>
      </w:r>
    </w:p>
    <w:p w:rsidR="00F94997" w:rsidRDefault="00C40A1F">
      <w:pPr>
        <w:numPr>
          <w:ilvl w:val="0"/>
          <w:numId w:val="24"/>
        </w:numPr>
        <w:spacing w:after="0" w:line="264" w:lineRule="auto"/>
        <w:jc w:val="both"/>
      </w:pPr>
      <w:r>
        <w:rPr>
          <w:rFonts w:ascii="Times New Roman" w:hAnsi="Times New Roman"/>
          <w:color w:val="000000"/>
          <w:sz w:val="28"/>
        </w:rPr>
        <w:t>Оптический световод.</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Ход лучей в собирающей линзе.</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Ход лучей в рассеивающей линзе.</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Получение изображений с помощью линз.</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Принцип действия фотоаппарата, микроскопа и телескопа.</w:t>
      </w:r>
    </w:p>
    <w:p w:rsidR="00F94997" w:rsidRDefault="00C40A1F">
      <w:pPr>
        <w:numPr>
          <w:ilvl w:val="0"/>
          <w:numId w:val="24"/>
        </w:numPr>
        <w:spacing w:after="0" w:line="264" w:lineRule="auto"/>
        <w:jc w:val="both"/>
      </w:pPr>
      <w:r>
        <w:rPr>
          <w:rFonts w:ascii="Times New Roman" w:hAnsi="Times New Roman"/>
          <w:color w:val="000000"/>
          <w:sz w:val="28"/>
        </w:rPr>
        <w:t>Модель глаза.</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Разложение белого света в спектр.</w:t>
      </w:r>
    </w:p>
    <w:p w:rsidR="00F94997" w:rsidRPr="00831DDD" w:rsidRDefault="00C40A1F">
      <w:pPr>
        <w:numPr>
          <w:ilvl w:val="0"/>
          <w:numId w:val="24"/>
        </w:numPr>
        <w:spacing w:after="0" w:line="264" w:lineRule="auto"/>
        <w:jc w:val="both"/>
        <w:rPr>
          <w:lang w:val="ru-RU"/>
        </w:rPr>
      </w:pPr>
      <w:r w:rsidRPr="00831DDD">
        <w:rPr>
          <w:rFonts w:ascii="Times New Roman" w:hAnsi="Times New Roman"/>
          <w:color w:val="000000"/>
          <w:sz w:val="28"/>
          <w:lang w:val="ru-RU"/>
        </w:rPr>
        <w:t>Получение белого света при сложении света разных цветов.</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Исследование зависимости угла отражения светового луча от угла падения.</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Изучение характеристик изображения предмета в плоском зеркале.</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lastRenderedPageBreak/>
        <w:t>Получение изображений с помощью собирающей линзы.</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Определение фокусного расстояния и оптической силы собирающей линзы.</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Опыты по разложению белого света в спектр.</w:t>
      </w:r>
    </w:p>
    <w:p w:rsidR="00F94997" w:rsidRPr="00831DDD" w:rsidRDefault="00C40A1F">
      <w:pPr>
        <w:numPr>
          <w:ilvl w:val="0"/>
          <w:numId w:val="25"/>
        </w:numPr>
        <w:spacing w:after="0" w:line="264" w:lineRule="auto"/>
        <w:jc w:val="both"/>
        <w:rPr>
          <w:lang w:val="ru-RU"/>
        </w:rPr>
      </w:pPr>
      <w:r w:rsidRPr="00831DDD">
        <w:rPr>
          <w:rFonts w:ascii="Times New Roman" w:hAnsi="Times New Roman"/>
          <w:color w:val="000000"/>
          <w:sz w:val="28"/>
          <w:lang w:val="ru-RU"/>
        </w:rPr>
        <w:t>Опыты по восприятию цвета предметов при их наблюдении через цветовые фильтры.</w:t>
      </w: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Квантовые явления.</w:t>
      </w:r>
    </w:p>
    <w:p w:rsidR="00F94997" w:rsidRDefault="00C40A1F">
      <w:pPr>
        <w:spacing w:after="0" w:line="264" w:lineRule="auto"/>
        <w:ind w:firstLine="600"/>
        <w:jc w:val="both"/>
      </w:pPr>
      <w:r w:rsidRPr="00831DDD">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Pr>
          <w:rFonts w:ascii="Times New Roman" w:hAnsi="Times New Roman"/>
          <w:color w:val="000000"/>
          <w:sz w:val="28"/>
        </w:rPr>
        <w:t>Линейчатые спектры.</w:t>
      </w:r>
    </w:p>
    <w:p w:rsidR="00F94997" w:rsidRPr="00831DDD" w:rsidRDefault="00C40A1F">
      <w:pPr>
        <w:spacing w:after="0" w:line="264" w:lineRule="auto"/>
        <w:ind w:firstLine="600"/>
        <w:jc w:val="both"/>
        <w:rPr>
          <w:lang w:val="ru-RU"/>
        </w:rPr>
      </w:pPr>
      <w:r>
        <w:rPr>
          <w:rFonts w:ascii="Times New Roman" w:hAnsi="Times New Roman"/>
          <w:color w:val="000000"/>
          <w:sz w:val="28"/>
        </w:rPr>
        <w:t xml:space="preserve">Радиоактивность. Альфа, бета- и гамма-излучения. </w:t>
      </w:r>
      <w:r w:rsidRPr="00831DDD">
        <w:rPr>
          <w:rFonts w:ascii="Times New Roman" w:hAnsi="Times New Roman"/>
          <w:color w:val="000000"/>
          <w:sz w:val="28"/>
          <w:lang w:val="ru-RU"/>
        </w:rPr>
        <w:t xml:space="preserve">Строение атомного ядра. Нуклонная модель атомного ядра. </w:t>
      </w:r>
      <w:r>
        <w:rPr>
          <w:rFonts w:ascii="Times New Roman" w:hAnsi="Times New Roman"/>
          <w:color w:val="000000"/>
          <w:sz w:val="28"/>
        </w:rPr>
        <w:t xml:space="preserve">Изотопы. Радиоактивные превращения. </w:t>
      </w:r>
      <w:r w:rsidRPr="00831DDD">
        <w:rPr>
          <w:rFonts w:ascii="Times New Roman" w:hAnsi="Times New Roman"/>
          <w:color w:val="000000"/>
          <w:sz w:val="28"/>
          <w:lang w:val="ru-RU"/>
        </w:rPr>
        <w:t>Период полураспада атомных ядер.</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Ядерная энергетика. Действия радиоактивных излучений на живые организмы.</w:t>
      </w:r>
    </w:p>
    <w:p w:rsidR="00F94997" w:rsidRDefault="00C40A1F">
      <w:pPr>
        <w:spacing w:after="0" w:line="264" w:lineRule="auto"/>
        <w:ind w:firstLine="600"/>
        <w:jc w:val="both"/>
      </w:pPr>
      <w:r>
        <w:rPr>
          <w:rFonts w:ascii="Times New Roman" w:hAnsi="Times New Roman"/>
          <w:b/>
          <w:i/>
          <w:color w:val="000000"/>
          <w:sz w:val="28"/>
        </w:rPr>
        <w:t>Демонстрации.</w:t>
      </w:r>
    </w:p>
    <w:p w:rsidR="00F94997" w:rsidRDefault="00C40A1F">
      <w:pPr>
        <w:numPr>
          <w:ilvl w:val="0"/>
          <w:numId w:val="26"/>
        </w:numPr>
        <w:spacing w:after="0" w:line="264" w:lineRule="auto"/>
        <w:jc w:val="both"/>
      </w:pPr>
      <w:r>
        <w:rPr>
          <w:rFonts w:ascii="Times New Roman" w:hAnsi="Times New Roman"/>
          <w:color w:val="000000"/>
          <w:sz w:val="28"/>
        </w:rPr>
        <w:t>Спектры излучения и поглощения.</w:t>
      </w:r>
    </w:p>
    <w:p w:rsidR="00F94997" w:rsidRDefault="00C40A1F">
      <w:pPr>
        <w:numPr>
          <w:ilvl w:val="0"/>
          <w:numId w:val="26"/>
        </w:numPr>
        <w:spacing w:after="0" w:line="264" w:lineRule="auto"/>
        <w:jc w:val="both"/>
      </w:pPr>
      <w:r>
        <w:rPr>
          <w:rFonts w:ascii="Times New Roman" w:hAnsi="Times New Roman"/>
          <w:color w:val="000000"/>
          <w:sz w:val="28"/>
        </w:rPr>
        <w:t>Спектры различных газов.</w:t>
      </w:r>
    </w:p>
    <w:p w:rsidR="00F94997" w:rsidRDefault="00C40A1F">
      <w:pPr>
        <w:numPr>
          <w:ilvl w:val="0"/>
          <w:numId w:val="26"/>
        </w:numPr>
        <w:spacing w:after="0" w:line="264" w:lineRule="auto"/>
        <w:jc w:val="both"/>
      </w:pPr>
      <w:r>
        <w:rPr>
          <w:rFonts w:ascii="Times New Roman" w:hAnsi="Times New Roman"/>
          <w:color w:val="000000"/>
          <w:sz w:val="28"/>
        </w:rPr>
        <w:t>Спектр водорода.</w:t>
      </w:r>
    </w:p>
    <w:p w:rsidR="00F94997" w:rsidRPr="00831DDD" w:rsidRDefault="00C40A1F">
      <w:pPr>
        <w:numPr>
          <w:ilvl w:val="0"/>
          <w:numId w:val="26"/>
        </w:numPr>
        <w:spacing w:after="0" w:line="264" w:lineRule="auto"/>
        <w:jc w:val="both"/>
        <w:rPr>
          <w:lang w:val="ru-RU"/>
        </w:rPr>
      </w:pPr>
      <w:r w:rsidRPr="00831DDD">
        <w:rPr>
          <w:rFonts w:ascii="Times New Roman" w:hAnsi="Times New Roman"/>
          <w:color w:val="000000"/>
          <w:sz w:val="28"/>
          <w:lang w:val="ru-RU"/>
        </w:rPr>
        <w:t>Наблюдение треков в камере Вильсона.</w:t>
      </w:r>
    </w:p>
    <w:p w:rsidR="00F94997" w:rsidRDefault="00C40A1F">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94997" w:rsidRPr="00831DDD" w:rsidRDefault="00C40A1F">
      <w:pPr>
        <w:numPr>
          <w:ilvl w:val="0"/>
          <w:numId w:val="26"/>
        </w:numPr>
        <w:spacing w:after="0" w:line="264" w:lineRule="auto"/>
        <w:jc w:val="both"/>
        <w:rPr>
          <w:lang w:val="ru-RU"/>
        </w:rPr>
      </w:pPr>
      <w:r w:rsidRPr="00831DDD">
        <w:rPr>
          <w:rFonts w:ascii="Times New Roman" w:hAnsi="Times New Roman"/>
          <w:color w:val="000000"/>
          <w:sz w:val="28"/>
          <w:lang w:val="ru-RU"/>
        </w:rPr>
        <w:t>Регистрация излучения природных минералов и продуктов.</w:t>
      </w:r>
    </w:p>
    <w:p w:rsidR="00F94997" w:rsidRDefault="00C40A1F">
      <w:pPr>
        <w:spacing w:after="0" w:line="264" w:lineRule="auto"/>
        <w:ind w:firstLine="600"/>
        <w:jc w:val="both"/>
      </w:pPr>
      <w:r>
        <w:rPr>
          <w:rFonts w:ascii="Times New Roman" w:hAnsi="Times New Roman"/>
          <w:b/>
          <w:i/>
          <w:color w:val="000000"/>
          <w:sz w:val="28"/>
        </w:rPr>
        <w:t>Лабораторные работы и опыты.</w:t>
      </w:r>
    </w:p>
    <w:p w:rsidR="00F94997" w:rsidRPr="00831DDD" w:rsidRDefault="00C40A1F">
      <w:pPr>
        <w:numPr>
          <w:ilvl w:val="0"/>
          <w:numId w:val="27"/>
        </w:numPr>
        <w:spacing w:after="0" w:line="264" w:lineRule="auto"/>
        <w:jc w:val="both"/>
        <w:rPr>
          <w:lang w:val="ru-RU"/>
        </w:rPr>
      </w:pPr>
      <w:r w:rsidRPr="00831DDD">
        <w:rPr>
          <w:rFonts w:ascii="Times New Roman" w:hAnsi="Times New Roman"/>
          <w:color w:val="000000"/>
          <w:sz w:val="28"/>
          <w:lang w:val="ru-RU"/>
        </w:rPr>
        <w:t>Наблюдение сплошных и линейчатых спектров излучения.</w:t>
      </w:r>
    </w:p>
    <w:p w:rsidR="00F94997" w:rsidRPr="00831DDD" w:rsidRDefault="00C40A1F">
      <w:pPr>
        <w:numPr>
          <w:ilvl w:val="0"/>
          <w:numId w:val="27"/>
        </w:numPr>
        <w:spacing w:after="0" w:line="264" w:lineRule="auto"/>
        <w:jc w:val="both"/>
        <w:rPr>
          <w:lang w:val="ru-RU"/>
        </w:rPr>
      </w:pPr>
      <w:r w:rsidRPr="00831DDD">
        <w:rPr>
          <w:rFonts w:ascii="Times New Roman" w:hAnsi="Times New Roman"/>
          <w:color w:val="000000"/>
          <w:sz w:val="28"/>
          <w:lang w:val="ru-RU"/>
        </w:rPr>
        <w:t>Исследование треков: измерение энергии частицы по тормозному пути (по фотографиям).</w:t>
      </w:r>
    </w:p>
    <w:p w:rsidR="00F94997" w:rsidRDefault="00C40A1F">
      <w:pPr>
        <w:numPr>
          <w:ilvl w:val="0"/>
          <w:numId w:val="27"/>
        </w:numPr>
        <w:spacing w:after="0" w:line="264" w:lineRule="auto"/>
        <w:jc w:val="both"/>
      </w:pPr>
      <w:r>
        <w:rPr>
          <w:rFonts w:ascii="Times New Roman" w:hAnsi="Times New Roman"/>
          <w:color w:val="000000"/>
          <w:sz w:val="28"/>
        </w:rPr>
        <w:t>Измерение радиоактивного фона.</w:t>
      </w:r>
    </w:p>
    <w:p w:rsidR="00F94997" w:rsidRDefault="00C40A1F">
      <w:pPr>
        <w:spacing w:after="0" w:line="264" w:lineRule="auto"/>
        <w:ind w:firstLine="600"/>
        <w:jc w:val="both"/>
      </w:pPr>
      <w:r>
        <w:rPr>
          <w:rFonts w:ascii="Times New Roman" w:hAnsi="Times New Roman"/>
          <w:b/>
          <w:color w:val="000000"/>
          <w:sz w:val="28"/>
        </w:rPr>
        <w:t>Повторительно-обобщающий модуль.</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C40A1F">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F94997" w:rsidRPr="00831DDD" w:rsidRDefault="00F94997">
      <w:pPr>
        <w:rPr>
          <w:lang w:val="ru-RU"/>
        </w:rPr>
        <w:sectPr w:rsidR="00F94997" w:rsidRPr="00831DDD">
          <w:pgSz w:w="11906" w:h="16383"/>
          <w:pgMar w:top="1134" w:right="850" w:bottom="1134" w:left="1701" w:header="720" w:footer="720" w:gutter="0"/>
          <w:cols w:space="720"/>
        </w:sectPr>
      </w:pPr>
      <w:bookmarkStart w:id="3" w:name="block-73172864"/>
    </w:p>
    <w:p w:rsidR="00F94997" w:rsidRPr="00C40A1F" w:rsidRDefault="00C40A1F">
      <w:pPr>
        <w:spacing w:after="0" w:line="264" w:lineRule="auto"/>
        <w:ind w:left="120"/>
        <w:jc w:val="both"/>
        <w:rPr>
          <w:lang w:val="ru-RU"/>
        </w:rPr>
      </w:pPr>
      <w:bookmarkStart w:id="4" w:name="_Toc124426206"/>
      <w:bookmarkEnd w:id="3"/>
      <w:bookmarkEnd w:id="4"/>
      <w:r w:rsidRPr="00C40A1F">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F94997" w:rsidRPr="00C40A1F" w:rsidRDefault="00F94997">
      <w:pPr>
        <w:spacing w:after="0" w:line="264" w:lineRule="auto"/>
        <w:ind w:left="120"/>
        <w:jc w:val="both"/>
        <w:rPr>
          <w:lang w:val="ru-RU"/>
        </w:rPr>
      </w:pP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94997" w:rsidRPr="00831DDD" w:rsidRDefault="00C40A1F">
      <w:pPr>
        <w:spacing w:after="0" w:line="264" w:lineRule="auto"/>
        <w:ind w:firstLine="600"/>
        <w:jc w:val="both"/>
        <w:rPr>
          <w:lang w:val="ru-RU"/>
        </w:rPr>
      </w:pPr>
      <w:bookmarkStart w:id="5" w:name="_Toc124412006"/>
      <w:bookmarkEnd w:id="5"/>
      <w:r w:rsidRPr="00831DD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94997" w:rsidRDefault="00C40A1F">
      <w:pPr>
        <w:numPr>
          <w:ilvl w:val="0"/>
          <w:numId w:val="28"/>
        </w:numPr>
        <w:spacing w:after="0" w:line="264" w:lineRule="auto"/>
        <w:jc w:val="both"/>
      </w:pPr>
      <w:r>
        <w:rPr>
          <w:rFonts w:ascii="Times New Roman" w:hAnsi="Times New Roman"/>
          <w:b/>
          <w:color w:val="000000"/>
          <w:sz w:val="28"/>
        </w:rPr>
        <w:t>1) патриотического воспитания: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ценностное отношение к достижениям российских учёных-физиков;</w:t>
      </w:r>
    </w:p>
    <w:p w:rsidR="00F94997" w:rsidRPr="00831DDD" w:rsidRDefault="00C40A1F">
      <w:pPr>
        <w:numPr>
          <w:ilvl w:val="0"/>
          <w:numId w:val="28"/>
        </w:numPr>
        <w:spacing w:after="0" w:line="264" w:lineRule="auto"/>
        <w:jc w:val="both"/>
        <w:rPr>
          <w:lang w:val="ru-RU"/>
        </w:rPr>
      </w:pPr>
      <w:r w:rsidRPr="00831DDD">
        <w:rPr>
          <w:rFonts w:ascii="Times New Roman" w:hAnsi="Times New Roman"/>
          <w:b/>
          <w:color w:val="000000"/>
          <w:sz w:val="28"/>
          <w:lang w:val="ru-RU"/>
        </w:rPr>
        <w:t>2) гражданского и духовно-нравственного воспитания: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осознание важности морально-этических принципов в деятельности учёного;</w:t>
      </w:r>
    </w:p>
    <w:p w:rsidR="00F94997" w:rsidRDefault="00C40A1F">
      <w:pPr>
        <w:numPr>
          <w:ilvl w:val="0"/>
          <w:numId w:val="28"/>
        </w:numPr>
        <w:spacing w:after="0" w:line="264" w:lineRule="auto"/>
        <w:jc w:val="both"/>
      </w:pPr>
      <w:r>
        <w:rPr>
          <w:rFonts w:ascii="Times New Roman" w:hAnsi="Times New Roman"/>
          <w:b/>
          <w:color w:val="000000"/>
          <w:sz w:val="28"/>
        </w:rPr>
        <w:t>3) эстетического воспитания: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F94997" w:rsidRDefault="00C40A1F">
      <w:pPr>
        <w:numPr>
          <w:ilvl w:val="0"/>
          <w:numId w:val="28"/>
        </w:numPr>
        <w:spacing w:after="0" w:line="264" w:lineRule="auto"/>
        <w:jc w:val="both"/>
      </w:pPr>
      <w:r>
        <w:rPr>
          <w:rFonts w:ascii="Times New Roman" w:hAnsi="Times New Roman"/>
          <w:b/>
          <w:color w:val="000000"/>
          <w:sz w:val="28"/>
        </w:rPr>
        <w:t>4) ценности научного познания: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развитие научной любознательности, интереса к исследовательской деятельности;</w:t>
      </w:r>
    </w:p>
    <w:p w:rsidR="00F94997" w:rsidRPr="00831DDD" w:rsidRDefault="00C40A1F">
      <w:pPr>
        <w:numPr>
          <w:ilvl w:val="0"/>
          <w:numId w:val="28"/>
        </w:numPr>
        <w:spacing w:after="0" w:line="264" w:lineRule="auto"/>
        <w:jc w:val="both"/>
        <w:rPr>
          <w:lang w:val="ru-RU"/>
        </w:rPr>
      </w:pPr>
      <w:r w:rsidRPr="00831DDD">
        <w:rPr>
          <w:rFonts w:ascii="Times New Roman" w:hAnsi="Times New Roman"/>
          <w:b/>
          <w:color w:val="000000"/>
          <w:sz w:val="28"/>
          <w:lang w:val="ru-RU"/>
        </w:rPr>
        <w:t>5) формирования культуры здоровья и эмоционального благополучия: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F94997" w:rsidRDefault="00C40A1F">
      <w:pPr>
        <w:numPr>
          <w:ilvl w:val="0"/>
          <w:numId w:val="28"/>
        </w:numPr>
        <w:spacing w:after="0" w:line="264" w:lineRule="auto"/>
        <w:jc w:val="both"/>
      </w:pPr>
      <w:r>
        <w:rPr>
          <w:rFonts w:ascii="Times New Roman" w:hAnsi="Times New Roman"/>
          <w:b/>
          <w:color w:val="000000"/>
          <w:sz w:val="28"/>
        </w:rPr>
        <w:t>6) трудового воспитания: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831DDD">
        <w:rPr>
          <w:rFonts w:ascii="Times New Roman" w:hAnsi="Times New Roman"/>
          <w:color w:val="000000"/>
          <w:sz w:val="28"/>
          <w:lang w:val="ru-RU"/>
        </w:rPr>
        <w:lastRenderedPageBreak/>
        <w:t>социальной направленности, требующих в том числе и физических знаний;</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интерес к практическому изучению профессий, связанных с физикой;</w:t>
      </w:r>
    </w:p>
    <w:p w:rsidR="00F94997" w:rsidRDefault="00C40A1F">
      <w:pPr>
        <w:numPr>
          <w:ilvl w:val="0"/>
          <w:numId w:val="28"/>
        </w:numPr>
        <w:spacing w:after="0" w:line="264" w:lineRule="auto"/>
        <w:jc w:val="both"/>
      </w:pPr>
      <w:r>
        <w:rPr>
          <w:rFonts w:ascii="Times New Roman" w:hAnsi="Times New Roman"/>
          <w:b/>
          <w:color w:val="000000"/>
          <w:sz w:val="28"/>
        </w:rPr>
        <w:t>7) экологического воспитания:</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осознание глобального характера экологических проблем и путей их решения;</w:t>
      </w:r>
    </w:p>
    <w:p w:rsidR="00F94997" w:rsidRPr="00831DDD" w:rsidRDefault="00C40A1F">
      <w:pPr>
        <w:numPr>
          <w:ilvl w:val="0"/>
          <w:numId w:val="28"/>
        </w:numPr>
        <w:spacing w:after="0" w:line="264" w:lineRule="auto"/>
        <w:jc w:val="both"/>
        <w:rPr>
          <w:lang w:val="ru-RU"/>
        </w:rPr>
      </w:pPr>
      <w:r w:rsidRPr="00831DDD">
        <w:rPr>
          <w:rFonts w:ascii="Times New Roman" w:hAnsi="Times New Roman"/>
          <w:b/>
          <w:color w:val="000000"/>
          <w:sz w:val="28"/>
          <w:lang w:val="ru-RU"/>
        </w:rPr>
        <w:t>8) адаптации к изменяющимся условиям социальной и природной среды:</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повышение уровня своей компетентности через практическую деятельность;</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осознание дефицитов собственных знаний и компетентностей в области физики;</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планирование своего развития в приобретении новых физических знаний;</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F94997" w:rsidRPr="00831DDD" w:rsidRDefault="00C40A1F">
      <w:pPr>
        <w:numPr>
          <w:ilvl w:val="0"/>
          <w:numId w:val="28"/>
        </w:numPr>
        <w:spacing w:after="0" w:line="264" w:lineRule="auto"/>
        <w:jc w:val="both"/>
        <w:rPr>
          <w:lang w:val="ru-RU"/>
        </w:rPr>
      </w:pPr>
      <w:r w:rsidRPr="00831DD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МЕТАПРЕДМЕТНЫЕ РЕЗУЛЬТАТЫ</w:t>
      </w:r>
    </w:p>
    <w:p w:rsidR="00F94997" w:rsidRPr="00831DDD" w:rsidRDefault="00F94997">
      <w:pPr>
        <w:spacing w:after="0" w:line="264" w:lineRule="auto"/>
        <w:ind w:left="120"/>
        <w:jc w:val="both"/>
        <w:rPr>
          <w:lang w:val="ru-RU"/>
        </w:rPr>
      </w:pP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831DDD">
        <w:rPr>
          <w:rFonts w:ascii="Times New Roman" w:hAnsi="Times New Roman"/>
          <w:b/>
          <w:color w:val="000000"/>
          <w:sz w:val="28"/>
          <w:lang w:val="ru-RU"/>
        </w:rPr>
        <w:t>метапредметные результаты</w:t>
      </w:r>
      <w:r w:rsidRPr="00831DD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Познавательные универсальные учебные действия</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Базовые логические действия:</w:t>
      </w:r>
    </w:p>
    <w:p w:rsidR="00F94997" w:rsidRPr="00831DDD" w:rsidRDefault="00C40A1F">
      <w:pPr>
        <w:numPr>
          <w:ilvl w:val="0"/>
          <w:numId w:val="29"/>
        </w:numPr>
        <w:spacing w:after="0" w:line="264" w:lineRule="auto"/>
        <w:jc w:val="both"/>
        <w:rPr>
          <w:lang w:val="ru-RU"/>
        </w:rPr>
      </w:pPr>
      <w:r w:rsidRPr="00831DDD">
        <w:rPr>
          <w:rFonts w:ascii="Times New Roman" w:hAnsi="Times New Roman"/>
          <w:color w:val="000000"/>
          <w:sz w:val="28"/>
          <w:lang w:val="ru-RU"/>
        </w:rPr>
        <w:t>выявлять и характеризовать существенные признаки объектов (явлений);</w:t>
      </w:r>
    </w:p>
    <w:p w:rsidR="00F94997" w:rsidRPr="00831DDD" w:rsidRDefault="00C40A1F">
      <w:pPr>
        <w:numPr>
          <w:ilvl w:val="0"/>
          <w:numId w:val="29"/>
        </w:numPr>
        <w:spacing w:after="0" w:line="264" w:lineRule="auto"/>
        <w:jc w:val="both"/>
        <w:rPr>
          <w:lang w:val="ru-RU"/>
        </w:rPr>
      </w:pPr>
      <w:r w:rsidRPr="00831DDD">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F94997" w:rsidRPr="00831DDD" w:rsidRDefault="00C40A1F">
      <w:pPr>
        <w:numPr>
          <w:ilvl w:val="0"/>
          <w:numId w:val="29"/>
        </w:numPr>
        <w:spacing w:after="0" w:line="264" w:lineRule="auto"/>
        <w:jc w:val="both"/>
        <w:rPr>
          <w:lang w:val="ru-RU"/>
        </w:rPr>
      </w:pPr>
      <w:r w:rsidRPr="00831DD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F94997" w:rsidRPr="00831DDD" w:rsidRDefault="00C40A1F">
      <w:pPr>
        <w:numPr>
          <w:ilvl w:val="0"/>
          <w:numId w:val="29"/>
        </w:numPr>
        <w:spacing w:after="0" w:line="264" w:lineRule="auto"/>
        <w:jc w:val="both"/>
        <w:rPr>
          <w:lang w:val="ru-RU"/>
        </w:rPr>
      </w:pPr>
      <w:r w:rsidRPr="00831DD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94997" w:rsidRPr="00831DDD" w:rsidRDefault="00C40A1F">
      <w:pPr>
        <w:numPr>
          <w:ilvl w:val="0"/>
          <w:numId w:val="29"/>
        </w:numPr>
        <w:spacing w:after="0" w:line="264" w:lineRule="auto"/>
        <w:jc w:val="both"/>
        <w:rPr>
          <w:lang w:val="ru-RU"/>
        </w:rPr>
      </w:pPr>
      <w:r w:rsidRPr="00831DD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94997" w:rsidRDefault="00C40A1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94997" w:rsidRPr="00831DDD" w:rsidRDefault="00C40A1F">
      <w:pPr>
        <w:numPr>
          <w:ilvl w:val="0"/>
          <w:numId w:val="30"/>
        </w:numPr>
        <w:spacing w:after="0" w:line="264" w:lineRule="auto"/>
        <w:jc w:val="both"/>
        <w:rPr>
          <w:lang w:val="ru-RU"/>
        </w:rPr>
      </w:pPr>
      <w:r w:rsidRPr="00831DDD">
        <w:rPr>
          <w:rFonts w:ascii="Times New Roman" w:hAnsi="Times New Roman"/>
          <w:color w:val="000000"/>
          <w:sz w:val="28"/>
          <w:lang w:val="ru-RU"/>
        </w:rPr>
        <w:t>использовать вопросы как исследовательский инструмент познания;</w:t>
      </w:r>
    </w:p>
    <w:p w:rsidR="00F94997" w:rsidRPr="00831DDD" w:rsidRDefault="00C40A1F">
      <w:pPr>
        <w:numPr>
          <w:ilvl w:val="0"/>
          <w:numId w:val="30"/>
        </w:numPr>
        <w:spacing w:after="0" w:line="264" w:lineRule="auto"/>
        <w:jc w:val="both"/>
        <w:rPr>
          <w:lang w:val="ru-RU"/>
        </w:rPr>
      </w:pPr>
      <w:r w:rsidRPr="00831DD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F94997" w:rsidRPr="00831DDD" w:rsidRDefault="00C40A1F">
      <w:pPr>
        <w:numPr>
          <w:ilvl w:val="0"/>
          <w:numId w:val="30"/>
        </w:numPr>
        <w:spacing w:after="0" w:line="264" w:lineRule="auto"/>
        <w:jc w:val="both"/>
        <w:rPr>
          <w:lang w:val="ru-RU"/>
        </w:rPr>
      </w:pPr>
      <w:r w:rsidRPr="00831DD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F94997" w:rsidRPr="00831DDD" w:rsidRDefault="00C40A1F">
      <w:pPr>
        <w:numPr>
          <w:ilvl w:val="0"/>
          <w:numId w:val="30"/>
        </w:numPr>
        <w:spacing w:after="0" w:line="264" w:lineRule="auto"/>
        <w:jc w:val="both"/>
        <w:rPr>
          <w:lang w:val="ru-RU"/>
        </w:rPr>
      </w:pPr>
      <w:r w:rsidRPr="00831DD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F94997" w:rsidRPr="00831DDD" w:rsidRDefault="00C40A1F">
      <w:pPr>
        <w:numPr>
          <w:ilvl w:val="0"/>
          <w:numId w:val="30"/>
        </w:numPr>
        <w:spacing w:after="0" w:line="264" w:lineRule="auto"/>
        <w:jc w:val="both"/>
        <w:rPr>
          <w:lang w:val="ru-RU"/>
        </w:rPr>
      </w:pPr>
      <w:r w:rsidRPr="00831DD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94997" w:rsidRDefault="00C40A1F">
      <w:pPr>
        <w:spacing w:after="0" w:line="264" w:lineRule="auto"/>
        <w:ind w:left="120"/>
        <w:jc w:val="both"/>
      </w:pPr>
      <w:r>
        <w:rPr>
          <w:rFonts w:ascii="Times New Roman" w:hAnsi="Times New Roman"/>
          <w:b/>
          <w:color w:val="000000"/>
          <w:sz w:val="28"/>
        </w:rPr>
        <w:t>Работа с информацией:</w:t>
      </w:r>
    </w:p>
    <w:p w:rsidR="00F94997" w:rsidRPr="00831DDD" w:rsidRDefault="00C40A1F">
      <w:pPr>
        <w:numPr>
          <w:ilvl w:val="0"/>
          <w:numId w:val="31"/>
        </w:numPr>
        <w:spacing w:after="0" w:line="264" w:lineRule="auto"/>
        <w:jc w:val="both"/>
        <w:rPr>
          <w:lang w:val="ru-RU"/>
        </w:rPr>
      </w:pPr>
      <w:r w:rsidRPr="00831DD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94997" w:rsidRPr="00831DDD" w:rsidRDefault="00C40A1F">
      <w:pPr>
        <w:numPr>
          <w:ilvl w:val="0"/>
          <w:numId w:val="31"/>
        </w:numPr>
        <w:spacing w:after="0" w:line="264" w:lineRule="auto"/>
        <w:jc w:val="both"/>
        <w:rPr>
          <w:lang w:val="ru-RU"/>
        </w:rPr>
      </w:pPr>
      <w:r w:rsidRPr="00831DD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F94997" w:rsidRPr="00831DDD" w:rsidRDefault="00C40A1F">
      <w:pPr>
        <w:numPr>
          <w:ilvl w:val="0"/>
          <w:numId w:val="31"/>
        </w:numPr>
        <w:spacing w:after="0" w:line="264" w:lineRule="auto"/>
        <w:jc w:val="both"/>
        <w:rPr>
          <w:lang w:val="ru-RU"/>
        </w:rPr>
      </w:pPr>
      <w:r w:rsidRPr="00831DD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94997" w:rsidRDefault="00C40A1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lastRenderedPageBreak/>
        <w:t>выражать свою точку зрения в устных и письменных текстах;</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94997" w:rsidRPr="00831DDD" w:rsidRDefault="00C40A1F">
      <w:pPr>
        <w:numPr>
          <w:ilvl w:val="0"/>
          <w:numId w:val="32"/>
        </w:numPr>
        <w:spacing w:after="0" w:line="264" w:lineRule="auto"/>
        <w:jc w:val="both"/>
        <w:rPr>
          <w:lang w:val="ru-RU"/>
        </w:rPr>
      </w:pPr>
      <w:r w:rsidRPr="00831DD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Регулятивные универсальные учебные действия</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Самоорганизация:</w:t>
      </w:r>
    </w:p>
    <w:p w:rsidR="00F94997" w:rsidRPr="00831DDD" w:rsidRDefault="00C40A1F">
      <w:pPr>
        <w:numPr>
          <w:ilvl w:val="0"/>
          <w:numId w:val="33"/>
        </w:numPr>
        <w:spacing w:after="0" w:line="264" w:lineRule="auto"/>
        <w:jc w:val="both"/>
        <w:rPr>
          <w:lang w:val="ru-RU"/>
        </w:rPr>
      </w:pPr>
      <w:r w:rsidRPr="00831DD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F94997" w:rsidRPr="00831DDD" w:rsidRDefault="00C40A1F">
      <w:pPr>
        <w:numPr>
          <w:ilvl w:val="0"/>
          <w:numId w:val="33"/>
        </w:numPr>
        <w:spacing w:after="0" w:line="264" w:lineRule="auto"/>
        <w:jc w:val="both"/>
        <w:rPr>
          <w:lang w:val="ru-RU"/>
        </w:rPr>
      </w:pPr>
      <w:r w:rsidRPr="00831DD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94997" w:rsidRPr="00831DDD" w:rsidRDefault="00C40A1F">
      <w:pPr>
        <w:numPr>
          <w:ilvl w:val="0"/>
          <w:numId w:val="33"/>
        </w:numPr>
        <w:spacing w:after="0" w:line="264" w:lineRule="auto"/>
        <w:jc w:val="both"/>
        <w:rPr>
          <w:lang w:val="ru-RU"/>
        </w:rPr>
      </w:pPr>
      <w:r w:rsidRPr="00831DD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94997" w:rsidRPr="00831DDD" w:rsidRDefault="00C40A1F">
      <w:pPr>
        <w:numPr>
          <w:ilvl w:val="0"/>
          <w:numId w:val="33"/>
        </w:numPr>
        <w:spacing w:after="0" w:line="264" w:lineRule="auto"/>
        <w:jc w:val="both"/>
        <w:rPr>
          <w:lang w:val="ru-RU"/>
        </w:rPr>
      </w:pPr>
      <w:r w:rsidRPr="00831DDD">
        <w:rPr>
          <w:rFonts w:ascii="Times New Roman" w:hAnsi="Times New Roman"/>
          <w:color w:val="000000"/>
          <w:sz w:val="28"/>
          <w:lang w:val="ru-RU"/>
        </w:rPr>
        <w:t>делать выбор и брать ответственность за решение.</w:t>
      </w:r>
    </w:p>
    <w:p w:rsidR="00F94997" w:rsidRDefault="00C40A1F">
      <w:pPr>
        <w:spacing w:after="0" w:line="264" w:lineRule="auto"/>
        <w:ind w:left="120"/>
        <w:jc w:val="both"/>
      </w:pPr>
      <w:r>
        <w:rPr>
          <w:rFonts w:ascii="Times New Roman" w:hAnsi="Times New Roman"/>
          <w:b/>
          <w:color w:val="000000"/>
          <w:sz w:val="28"/>
        </w:rPr>
        <w:t>Самоконтроль, эмоциональный интеллект:</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давать адекватную оценку ситуации и предлагать план её изменения;</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оценивать соответствие результата цели и условиям;</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F94997" w:rsidRPr="00831DDD" w:rsidRDefault="00C40A1F">
      <w:pPr>
        <w:numPr>
          <w:ilvl w:val="0"/>
          <w:numId w:val="34"/>
        </w:numPr>
        <w:spacing w:after="0" w:line="264" w:lineRule="auto"/>
        <w:jc w:val="both"/>
        <w:rPr>
          <w:lang w:val="ru-RU"/>
        </w:rPr>
      </w:pPr>
      <w:r w:rsidRPr="00831DD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F94997" w:rsidRPr="00831DDD" w:rsidRDefault="00F94997">
      <w:pPr>
        <w:spacing w:after="0" w:line="264" w:lineRule="auto"/>
        <w:ind w:left="120"/>
        <w:jc w:val="both"/>
        <w:rPr>
          <w:lang w:val="ru-RU"/>
        </w:rPr>
      </w:pPr>
    </w:p>
    <w:p w:rsidR="00F94997" w:rsidRPr="00831DDD" w:rsidRDefault="00C40A1F">
      <w:pPr>
        <w:spacing w:after="0" w:line="264" w:lineRule="auto"/>
        <w:ind w:left="120"/>
        <w:jc w:val="both"/>
        <w:rPr>
          <w:lang w:val="ru-RU"/>
        </w:rPr>
      </w:pPr>
      <w:r w:rsidRPr="00831DDD">
        <w:rPr>
          <w:rFonts w:ascii="Times New Roman" w:hAnsi="Times New Roman"/>
          <w:b/>
          <w:color w:val="000000"/>
          <w:sz w:val="28"/>
          <w:lang w:val="ru-RU"/>
        </w:rPr>
        <w:t xml:space="preserve">ПРЕДМЕТНЫЕ РЕЗУЛЬТАТЫ </w:t>
      </w:r>
    </w:p>
    <w:p w:rsidR="00F94997" w:rsidRPr="00831DDD" w:rsidRDefault="00F94997">
      <w:pPr>
        <w:spacing w:after="0" w:line="264" w:lineRule="auto"/>
        <w:ind w:left="120"/>
        <w:jc w:val="both"/>
        <w:rPr>
          <w:lang w:val="ru-RU"/>
        </w:rPr>
      </w:pPr>
    </w:p>
    <w:p w:rsidR="00F94997" w:rsidRPr="00831DDD" w:rsidRDefault="00C40A1F">
      <w:pPr>
        <w:spacing w:after="0" w:line="264" w:lineRule="auto"/>
        <w:ind w:firstLine="600"/>
        <w:jc w:val="both"/>
        <w:rPr>
          <w:lang w:val="ru-RU"/>
        </w:rPr>
      </w:pPr>
      <w:r w:rsidRPr="00831DDD">
        <w:rPr>
          <w:rFonts w:ascii="Times New Roman" w:hAnsi="Times New Roman"/>
          <w:color w:val="000000"/>
          <w:sz w:val="28"/>
          <w:lang w:val="ru-RU"/>
        </w:rPr>
        <w:t xml:space="preserve">К концу обучения </w:t>
      </w:r>
      <w:r w:rsidRPr="00831DDD">
        <w:rPr>
          <w:rFonts w:ascii="Times New Roman" w:hAnsi="Times New Roman"/>
          <w:b/>
          <w:color w:val="000000"/>
          <w:sz w:val="28"/>
          <w:lang w:val="ru-RU"/>
        </w:rPr>
        <w:t>в 7 классе</w:t>
      </w:r>
      <w:r w:rsidRPr="00831DD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831DDD">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831DDD">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соблюдать правила техники безопасности при работе с лабораторным оборудованием;</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94997" w:rsidRPr="00831DDD" w:rsidRDefault="00C40A1F">
      <w:pPr>
        <w:numPr>
          <w:ilvl w:val="0"/>
          <w:numId w:val="35"/>
        </w:numPr>
        <w:spacing w:after="0" w:line="264" w:lineRule="auto"/>
        <w:jc w:val="both"/>
        <w:rPr>
          <w:lang w:val="ru-RU"/>
        </w:rPr>
      </w:pPr>
      <w:r w:rsidRPr="00831DD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94997" w:rsidRPr="00C40A1F" w:rsidRDefault="00C40A1F">
      <w:pPr>
        <w:numPr>
          <w:ilvl w:val="0"/>
          <w:numId w:val="35"/>
        </w:numPr>
        <w:spacing w:after="0" w:line="264" w:lineRule="auto"/>
        <w:jc w:val="both"/>
        <w:rPr>
          <w:lang w:val="ru-RU"/>
        </w:rPr>
      </w:pPr>
      <w:r w:rsidRPr="00C40A1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94997" w:rsidRPr="00C40A1F" w:rsidRDefault="00C40A1F">
      <w:pPr>
        <w:numPr>
          <w:ilvl w:val="0"/>
          <w:numId w:val="35"/>
        </w:numPr>
        <w:spacing w:after="0" w:line="264" w:lineRule="auto"/>
        <w:jc w:val="both"/>
        <w:rPr>
          <w:lang w:val="ru-RU"/>
        </w:rPr>
      </w:pPr>
      <w:r w:rsidRPr="00C40A1F">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94997" w:rsidRPr="00C40A1F" w:rsidRDefault="00C40A1F">
      <w:pPr>
        <w:numPr>
          <w:ilvl w:val="0"/>
          <w:numId w:val="35"/>
        </w:numPr>
        <w:spacing w:after="0" w:line="264" w:lineRule="auto"/>
        <w:jc w:val="both"/>
        <w:rPr>
          <w:lang w:val="ru-RU"/>
        </w:rPr>
      </w:pPr>
      <w:r w:rsidRPr="00C40A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94997" w:rsidRPr="00C40A1F" w:rsidRDefault="00C40A1F">
      <w:pPr>
        <w:numPr>
          <w:ilvl w:val="0"/>
          <w:numId w:val="35"/>
        </w:numPr>
        <w:spacing w:after="0" w:line="264" w:lineRule="auto"/>
        <w:jc w:val="both"/>
        <w:rPr>
          <w:lang w:val="ru-RU"/>
        </w:rPr>
      </w:pPr>
      <w:r w:rsidRPr="00C40A1F">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C40A1F">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F94997" w:rsidRPr="00C40A1F" w:rsidRDefault="00C40A1F">
      <w:pPr>
        <w:numPr>
          <w:ilvl w:val="0"/>
          <w:numId w:val="35"/>
        </w:numPr>
        <w:spacing w:after="0" w:line="264" w:lineRule="auto"/>
        <w:jc w:val="both"/>
        <w:rPr>
          <w:lang w:val="ru-RU"/>
        </w:rPr>
      </w:pPr>
      <w:r w:rsidRPr="00C40A1F">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 xml:space="preserve">К концу обучения </w:t>
      </w:r>
      <w:r w:rsidRPr="00C40A1F">
        <w:rPr>
          <w:rFonts w:ascii="Times New Roman" w:hAnsi="Times New Roman"/>
          <w:b/>
          <w:color w:val="000000"/>
          <w:sz w:val="28"/>
          <w:lang w:val="ru-RU"/>
        </w:rPr>
        <w:t>в 8 классе</w:t>
      </w:r>
      <w:r w:rsidRPr="00C40A1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C40A1F">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C40A1F">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соблюдать правила техники безопасности при работе с лабораторным оборудованием;</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94997" w:rsidRPr="00C40A1F" w:rsidRDefault="00C40A1F">
      <w:pPr>
        <w:numPr>
          <w:ilvl w:val="0"/>
          <w:numId w:val="36"/>
        </w:numPr>
        <w:spacing w:after="0" w:line="264" w:lineRule="auto"/>
        <w:jc w:val="both"/>
        <w:rPr>
          <w:lang w:val="ru-RU"/>
        </w:rPr>
      </w:pPr>
      <w:r w:rsidRPr="00C40A1F">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94997" w:rsidRPr="00C40A1F" w:rsidRDefault="00C40A1F">
      <w:pPr>
        <w:spacing w:after="0" w:line="264" w:lineRule="auto"/>
        <w:ind w:firstLine="600"/>
        <w:jc w:val="both"/>
        <w:rPr>
          <w:lang w:val="ru-RU"/>
        </w:rPr>
      </w:pPr>
      <w:r w:rsidRPr="00C40A1F">
        <w:rPr>
          <w:rFonts w:ascii="Times New Roman" w:hAnsi="Times New Roman"/>
          <w:color w:val="000000"/>
          <w:sz w:val="28"/>
          <w:lang w:val="ru-RU"/>
        </w:rPr>
        <w:t xml:space="preserve">К концу обучения </w:t>
      </w:r>
      <w:r w:rsidRPr="00C40A1F">
        <w:rPr>
          <w:rFonts w:ascii="Times New Roman" w:hAnsi="Times New Roman"/>
          <w:b/>
          <w:color w:val="000000"/>
          <w:sz w:val="28"/>
          <w:lang w:val="ru-RU"/>
        </w:rPr>
        <w:t>в 9 классе</w:t>
      </w:r>
      <w:r w:rsidRPr="00C40A1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C40A1F">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C40A1F">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C40A1F">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соблюдать правила техники безопасности при работе с лабораторным оборудованием;</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C40A1F">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94997" w:rsidRPr="00C40A1F" w:rsidRDefault="00C40A1F">
      <w:pPr>
        <w:numPr>
          <w:ilvl w:val="0"/>
          <w:numId w:val="37"/>
        </w:numPr>
        <w:spacing w:after="0" w:line="264" w:lineRule="auto"/>
        <w:jc w:val="both"/>
        <w:rPr>
          <w:lang w:val="ru-RU"/>
        </w:rPr>
      </w:pPr>
      <w:r w:rsidRPr="00C40A1F">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94997" w:rsidRPr="00C40A1F" w:rsidRDefault="00F94997">
      <w:pPr>
        <w:rPr>
          <w:lang w:val="ru-RU"/>
        </w:rPr>
        <w:sectPr w:rsidR="00F94997" w:rsidRPr="00C40A1F">
          <w:pgSz w:w="11906" w:h="16383"/>
          <w:pgMar w:top="1134" w:right="850" w:bottom="1134" w:left="1701" w:header="720" w:footer="720" w:gutter="0"/>
          <w:cols w:space="720"/>
        </w:sectPr>
      </w:pPr>
      <w:bookmarkStart w:id="6" w:name="block-73172859"/>
    </w:p>
    <w:bookmarkEnd w:id="6"/>
    <w:p w:rsidR="00F94997" w:rsidRDefault="00C40A1F">
      <w:pPr>
        <w:spacing w:after="0"/>
        <w:ind w:left="120"/>
      </w:pPr>
      <w:r w:rsidRPr="00C40A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94997" w:rsidRDefault="00C40A1F">
      <w:pPr>
        <w:spacing w:after="0"/>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6"/>
        <w:gridCol w:w="4737"/>
        <w:gridCol w:w="1482"/>
        <w:gridCol w:w="1843"/>
        <w:gridCol w:w="1912"/>
        <w:gridCol w:w="2839"/>
      </w:tblGrid>
      <w:tr w:rsidR="00F94997">
        <w:trPr>
          <w:trHeight w:val="144"/>
          <w:tblCellSpacing w:w="0" w:type="dxa"/>
        </w:trPr>
        <w:tc>
          <w:tcPr>
            <w:tcW w:w="483"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3344"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Наименование разделов и тем программы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943"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659"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750"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1.Физика и её роль в познании окружающего мира</w:t>
            </w:r>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1.1</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1.3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2.Первоначальные сведения о строении вещества</w:t>
            </w:r>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2.2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2.3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3.Движение и взаимодействие тел</w:t>
            </w:r>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3.1</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3.2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4.Давление твёрдых тел, жидкостей и газов</w:t>
            </w:r>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4.1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4.2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4.3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4.4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5.Работа и мощность. Энергия</w:t>
            </w:r>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5.1</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5.2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rsidRPr="00831DDD">
        <w:trPr>
          <w:trHeight w:val="144"/>
          <w:tblCellSpacing w:w="0" w:type="dxa"/>
        </w:trPr>
        <w:tc>
          <w:tcPr>
            <w:tcW w:w="483" w:type="dxa"/>
            <w:tcMar>
              <w:top w:w="50" w:type="dxa"/>
              <w:left w:w="100" w:type="dxa"/>
            </w:tcMar>
            <w:vAlign w:val="center"/>
          </w:tcPr>
          <w:p w:rsidR="00F94997" w:rsidRDefault="00C40A1F">
            <w:pPr>
              <w:spacing w:after="0"/>
            </w:pPr>
            <w:r>
              <w:rPr>
                <w:rFonts w:ascii="Times New Roman" w:hAnsi="Times New Roman"/>
                <w:color w:val="000000"/>
                <w:sz w:val="24"/>
              </w:rPr>
              <w:t>5.3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416194</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94997" w:rsidRDefault="00F94997">
            <w:pPr>
              <w:spacing w:after="0"/>
              <w:ind w:left="135"/>
              <w:jc w:val="center"/>
            </w:pPr>
          </w:p>
        </w:tc>
        <w:tc>
          <w:tcPr>
            <w:tcW w:w="1750" w:type="dxa"/>
            <w:tcMar>
              <w:top w:w="50" w:type="dxa"/>
              <w:left w:w="100" w:type="dxa"/>
            </w:tcMar>
            <w:vAlign w:val="center"/>
          </w:tcPr>
          <w:p w:rsidR="00F94997" w:rsidRDefault="00F94997">
            <w:pPr>
              <w:spacing w:after="0"/>
              <w:ind w:left="135"/>
              <w:jc w:val="center"/>
            </w:pPr>
          </w:p>
        </w:tc>
        <w:tc>
          <w:tcPr>
            <w:tcW w:w="2551" w:type="dxa"/>
            <w:tcMar>
              <w:top w:w="50" w:type="dxa"/>
              <w:left w:w="100" w:type="dxa"/>
            </w:tcMar>
            <w:vAlign w:val="center"/>
          </w:tcPr>
          <w:p w:rsidR="00F94997" w:rsidRDefault="00F94997">
            <w:pPr>
              <w:spacing w:after="0"/>
              <w:ind w:left="135"/>
            </w:pPr>
          </w:p>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C40A1F">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9"/>
        <w:gridCol w:w="4644"/>
        <w:gridCol w:w="1535"/>
        <w:gridCol w:w="1843"/>
        <w:gridCol w:w="1912"/>
        <w:gridCol w:w="2814"/>
      </w:tblGrid>
      <w:tr w:rsidR="00F94997">
        <w:trPr>
          <w:trHeight w:val="144"/>
          <w:tblCellSpacing w:w="0" w:type="dxa"/>
        </w:trPr>
        <w:tc>
          <w:tcPr>
            <w:tcW w:w="501"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2992"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Наименование разделов и тем программы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97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699"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78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r>
      <w:tr w:rsidR="00F94997">
        <w:trPr>
          <w:trHeight w:val="144"/>
          <w:tblCellSpacing w:w="0" w:type="dxa"/>
        </w:trPr>
        <w:tc>
          <w:tcPr>
            <w:tcW w:w="0" w:type="auto"/>
            <w:gridSpan w:val="6"/>
            <w:tcMar>
              <w:top w:w="50" w:type="dxa"/>
              <w:left w:w="100" w:type="dxa"/>
            </w:tcMar>
            <w:vAlign w:val="center"/>
          </w:tcPr>
          <w:p w:rsidR="00F94997" w:rsidRDefault="00C40A1F">
            <w:pPr>
              <w:spacing w:after="0"/>
              <w:ind w:left="135"/>
            </w:pPr>
            <w:r>
              <w:rPr>
                <w:rFonts w:ascii="Times New Roman" w:hAnsi="Times New Roman"/>
                <w:b/>
                <w:color w:val="000000"/>
                <w:sz w:val="24"/>
              </w:rPr>
              <w:t>Раздел 1.Тепловые явления</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1.1</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F94997">
            <w:pPr>
              <w:spacing w:after="0"/>
              <w:ind w:left="135"/>
              <w:jc w:val="center"/>
            </w:pP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2.Электрические и магнитные явления</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2.3</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2.4</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F94997">
            <w:pPr>
              <w:spacing w:after="0"/>
              <w:ind w:left="135"/>
              <w:jc w:val="center"/>
            </w:pP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4181</w:t>
              </w:r>
              <w:r>
                <w:rPr>
                  <w:rFonts w:ascii="Times New Roman" w:hAnsi="Times New Roman"/>
                  <w:color w:val="0000FF"/>
                  <w:u w:val="single"/>
                </w:rPr>
                <w:t>ce</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F94997">
            <w:pPr>
              <w:spacing w:after="0"/>
              <w:ind w:left="135"/>
              <w:jc w:val="center"/>
            </w:pPr>
          </w:p>
        </w:tc>
        <w:tc>
          <w:tcPr>
            <w:tcW w:w="2646" w:type="dxa"/>
            <w:tcMar>
              <w:top w:w="50" w:type="dxa"/>
              <w:left w:w="100" w:type="dxa"/>
            </w:tcMar>
            <w:vAlign w:val="center"/>
          </w:tcPr>
          <w:p w:rsidR="00F94997" w:rsidRDefault="00F94997">
            <w:pPr>
              <w:spacing w:after="0"/>
              <w:ind w:left="135"/>
            </w:pPr>
          </w:p>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C40A1F">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9"/>
        <w:gridCol w:w="4644"/>
        <w:gridCol w:w="1535"/>
        <w:gridCol w:w="1843"/>
        <w:gridCol w:w="1912"/>
        <w:gridCol w:w="2814"/>
      </w:tblGrid>
      <w:tr w:rsidR="00F94997">
        <w:trPr>
          <w:trHeight w:val="144"/>
          <w:tblCellSpacing w:w="0" w:type="dxa"/>
        </w:trPr>
        <w:tc>
          <w:tcPr>
            <w:tcW w:w="501"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2992"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Наименование разделов и тем программы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97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699"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78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r>
      <w:tr w:rsidR="00F94997">
        <w:trPr>
          <w:trHeight w:val="144"/>
          <w:tblCellSpacing w:w="0" w:type="dxa"/>
        </w:trPr>
        <w:tc>
          <w:tcPr>
            <w:tcW w:w="0" w:type="auto"/>
            <w:gridSpan w:val="6"/>
            <w:tcMar>
              <w:top w:w="50" w:type="dxa"/>
              <w:left w:w="100" w:type="dxa"/>
            </w:tcMar>
            <w:vAlign w:val="center"/>
          </w:tcPr>
          <w:p w:rsidR="00F94997" w:rsidRDefault="00C40A1F">
            <w:pPr>
              <w:spacing w:after="0"/>
              <w:ind w:left="135"/>
            </w:pPr>
            <w:r>
              <w:rPr>
                <w:rFonts w:ascii="Times New Roman" w:hAnsi="Times New Roman"/>
                <w:b/>
                <w:color w:val="000000"/>
                <w:sz w:val="24"/>
              </w:rPr>
              <w:t>Раздел 1.Механические явления</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1.1</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1.3</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2.Механические колебания и волны</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2.2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94997" w:rsidRDefault="00F94997"/>
        </w:tc>
      </w:tr>
      <w:tr w:rsidR="00F94997" w:rsidRPr="00831DDD">
        <w:trPr>
          <w:trHeight w:val="144"/>
          <w:tblCellSpacing w:w="0" w:type="dxa"/>
        </w:trPr>
        <w:tc>
          <w:tcPr>
            <w:tcW w:w="0" w:type="auto"/>
            <w:gridSpan w:val="6"/>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b/>
                <w:color w:val="000000"/>
                <w:sz w:val="24"/>
                <w:lang w:val="ru-RU"/>
              </w:rPr>
              <w:t>Раздел 3.Электромагнитное поле и электромагнитные волны</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3.1</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6"/>
            <w:tcMar>
              <w:top w:w="50" w:type="dxa"/>
              <w:left w:w="100" w:type="dxa"/>
            </w:tcMar>
            <w:vAlign w:val="center"/>
          </w:tcPr>
          <w:p w:rsidR="00F94997" w:rsidRDefault="00C40A1F">
            <w:pPr>
              <w:spacing w:after="0"/>
              <w:ind w:left="135"/>
            </w:pPr>
            <w:r>
              <w:rPr>
                <w:rFonts w:ascii="Times New Roman" w:hAnsi="Times New Roman"/>
                <w:b/>
                <w:color w:val="000000"/>
                <w:sz w:val="24"/>
              </w:rPr>
              <w:t>Раздел 4.Световые явления</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4.1</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4.3</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6"/>
            <w:tcMar>
              <w:top w:w="50" w:type="dxa"/>
              <w:left w:w="100" w:type="dxa"/>
            </w:tcMar>
            <w:vAlign w:val="center"/>
          </w:tcPr>
          <w:p w:rsidR="00F94997" w:rsidRDefault="00C40A1F">
            <w:pPr>
              <w:spacing w:after="0"/>
              <w:ind w:left="135"/>
            </w:pPr>
            <w:r>
              <w:rPr>
                <w:rFonts w:ascii="Times New Roman" w:hAnsi="Times New Roman"/>
                <w:b/>
                <w:color w:val="000000"/>
                <w:sz w:val="24"/>
              </w:rPr>
              <w:t>Раздел 5.Квантовые явления</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5.1</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5.2</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5.3</w:t>
            </w:r>
          </w:p>
        </w:tc>
        <w:tc>
          <w:tcPr>
            <w:tcW w:w="2992" w:type="dxa"/>
            <w:tcMar>
              <w:top w:w="50" w:type="dxa"/>
              <w:left w:w="100" w:type="dxa"/>
            </w:tcMar>
            <w:vAlign w:val="center"/>
          </w:tcPr>
          <w:p w:rsidR="00F94997" w:rsidRDefault="00C40A1F">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6"/>
            <w:tcMar>
              <w:top w:w="50" w:type="dxa"/>
              <w:left w:w="100" w:type="dxa"/>
            </w:tcMar>
            <w:vAlign w:val="center"/>
          </w:tcPr>
          <w:p w:rsidR="00F94997" w:rsidRDefault="00C40A1F">
            <w:pPr>
              <w:spacing w:after="0"/>
              <w:ind w:left="135"/>
            </w:pPr>
            <w:r>
              <w:rPr>
                <w:rFonts w:ascii="Times New Roman" w:hAnsi="Times New Roman"/>
                <w:b/>
                <w:color w:val="000000"/>
                <w:sz w:val="24"/>
              </w:rPr>
              <w:t>Раздел 6.Повторительно-обобщающий модуль</w:t>
            </w:r>
          </w:p>
        </w:tc>
      </w:tr>
      <w:tr w:rsidR="00F94997" w:rsidRPr="00831DDD">
        <w:trPr>
          <w:trHeight w:val="144"/>
          <w:tblCellSpacing w:w="0" w:type="dxa"/>
        </w:trPr>
        <w:tc>
          <w:tcPr>
            <w:tcW w:w="501" w:type="dxa"/>
            <w:tcMar>
              <w:top w:w="50" w:type="dxa"/>
              <w:left w:w="100" w:type="dxa"/>
            </w:tcMar>
            <w:vAlign w:val="center"/>
          </w:tcPr>
          <w:p w:rsidR="00F94997" w:rsidRDefault="00C40A1F">
            <w:pPr>
              <w:spacing w:after="0"/>
            </w:pPr>
            <w:r>
              <w:rPr>
                <w:rFonts w:ascii="Times New Roman" w:hAnsi="Times New Roman"/>
                <w:color w:val="000000"/>
                <w:sz w:val="24"/>
              </w:rPr>
              <w:t>6.1</w:t>
            </w:r>
          </w:p>
        </w:tc>
        <w:tc>
          <w:tcPr>
            <w:tcW w:w="2992"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F94997" w:rsidRDefault="00F94997">
            <w:pPr>
              <w:spacing w:after="0"/>
              <w:ind w:left="135"/>
              <w:jc w:val="center"/>
            </w:pP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/7</w:t>
              </w:r>
              <w:r>
                <w:rPr>
                  <w:rFonts w:ascii="Times New Roman" w:hAnsi="Times New Roman"/>
                  <w:color w:val="0000FF"/>
                  <w:u w:val="single"/>
                </w:rPr>
                <w:t>f</w:t>
              </w:r>
              <w:r w:rsidRPr="00C40A1F">
                <w:rPr>
                  <w:rFonts w:ascii="Times New Roman" w:hAnsi="Times New Roman"/>
                  <w:color w:val="0000FF"/>
                  <w:u w:val="single"/>
                  <w:lang w:val="ru-RU"/>
                </w:rPr>
                <w:t>41</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0" w:type="auto"/>
            <w:gridSpan w:val="2"/>
            <w:tcMar>
              <w:top w:w="50" w:type="dxa"/>
              <w:left w:w="100" w:type="dxa"/>
            </w:tcMar>
            <w:vAlign w:val="center"/>
          </w:tcPr>
          <w:p w:rsidR="00F94997" w:rsidRDefault="00C40A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94997" w:rsidRDefault="00F94997"/>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F94997">
      <w:pPr>
        <w:sectPr w:rsidR="00F94997">
          <w:pgSz w:w="16383" w:h="11906" w:orient="landscape"/>
          <w:pgMar w:top="1134" w:right="850" w:bottom="1134" w:left="1701" w:header="720" w:footer="720" w:gutter="0"/>
          <w:cols w:space="720"/>
        </w:sectPr>
      </w:pPr>
      <w:bookmarkStart w:id="7" w:name="block-73172861"/>
    </w:p>
    <w:bookmarkEnd w:id="7"/>
    <w:p w:rsidR="00F94997" w:rsidRDefault="00C40A1F">
      <w:pPr>
        <w:spacing w:after="0"/>
        <w:ind w:left="120"/>
      </w:pPr>
      <w:r>
        <w:rPr>
          <w:rFonts w:ascii="Times New Roman" w:hAnsi="Times New Roman"/>
          <w:b/>
          <w:color w:val="000000"/>
          <w:sz w:val="28"/>
        </w:rPr>
        <w:lastRenderedPageBreak/>
        <w:t xml:space="preserve"> ПОУРОЧНОЕ ПЛАНИРОВАНИЕ </w:t>
      </w:r>
    </w:p>
    <w:p w:rsidR="00F94997" w:rsidRDefault="00C40A1F">
      <w:pPr>
        <w:spacing w:after="0"/>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8"/>
        <w:gridCol w:w="4084"/>
        <w:gridCol w:w="1176"/>
        <w:gridCol w:w="1843"/>
        <w:gridCol w:w="1912"/>
        <w:gridCol w:w="1349"/>
        <w:gridCol w:w="2790"/>
      </w:tblGrid>
      <w:tr w:rsidR="00F94997">
        <w:trPr>
          <w:trHeight w:val="144"/>
          <w:tblCellSpacing w:w="0" w:type="dxa"/>
        </w:trPr>
        <w:tc>
          <w:tcPr>
            <w:tcW w:w="366"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3344"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Тема урока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Дата изучения </w:t>
            </w:r>
          </w:p>
          <w:p w:rsidR="00F94997" w:rsidRDefault="00F94997">
            <w:pPr>
              <w:spacing w:after="0"/>
              <w:ind w:left="135"/>
            </w:pPr>
          </w:p>
        </w:tc>
        <w:tc>
          <w:tcPr>
            <w:tcW w:w="1955"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812"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50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60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09</w:t>
              </w:r>
              <w:r>
                <w:rPr>
                  <w:rFonts w:ascii="Times New Roman" w:hAnsi="Times New Roman"/>
                  <w:color w:val="0000FF"/>
                  <w:u w:val="single"/>
                </w:rPr>
                <w:t>f</w:t>
              </w:r>
              <w:r w:rsidRPr="00C40A1F">
                <w:rPr>
                  <w:rFonts w:ascii="Times New Roman" w:hAnsi="Times New Roman"/>
                  <w:color w:val="0000FF"/>
                  <w:u w:val="single"/>
                  <w:lang w:val="ru-RU"/>
                </w:rPr>
                <w:t>72</w:t>
              </w:r>
              <w:r>
                <w:rPr>
                  <w:rFonts w:ascii="Times New Roman" w:hAnsi="Times New Roman"/>
                  <w:color w:val="0000FF"/>
                  <w:u w:val="single"/>
                </w:rPr>
                <w:t>a</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09</w:t>
              </w:r>
              <w:r>
                <w:rPr>
                  <w:rFonts w:ascii="Times New Roman" w:hAnsi="Times New Roman"/>
                  <w:color w:val="0000FF"/>
                  <w:u w:val="single"/>
                </w:rPr>
                <w:t>fe</w:t>
              </w:r>
              <w:r w:rsidRPr="00C40A1F">
                <w:rPr>
                  <w:rFonts w:ascii="Times New Roman" w:hAnsi="Times New Roman"/>
                  <w:color w:val="0000FF"/>
                  <w:u w:val="single"/>
                  <w:lang w:val="ru-RU"/>
                </w:rPr>
                <w:t>0</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8</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013</w:t>
              </w:r>
              <w:r>
                <w:rPr>
                  <w:rFonts w:ascii="Times New Roman" w:hAnsi="Times New Roman"/>
                  <w:color w:val="0000FF"/>
                  <w:u w:val="single"/>
                </w:rPr>
                <w:t>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10</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11</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0378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05</w:t>
              </w:r>
              <w:r>
                <w:rPr>
                  <w:rFonts w:ascii="Times New Roman" w:hAnsi="Times New Roman"/>
                  <w:color w:val="0000FF"/>
                  <w:u w:val="single"/>
                </w:rPr>
                <w:t>c</w:t>
              </w:r>
              <w:r w:rsidRPr="00C40A1F">
                <w:rPr>
                  <w:rFonts w:ascii="Times New Roman" w:hAnsi="Times New Roman"/>
                  <w:color w:val="0000FF"/>
                  <w:u w:val="single"/>
                  <w:lang w:val="ru-RU"/>
                </w:rPr>
                <w:t>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079</w:t>
              </w:r>
              <w:r>
                <w:rPr>
                  <w:rFonts w:ascii="Times New Roman" w:hAnsi="Times New Roman"/>
                  <w:color w:val="0000FF"/>
                  <w:u w:val="single"/>
                </w:rPr>
                <w:t>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w:t>
              </w:r>
              <w:r>
                <w:rPr>
                  <w:rFonts w:ascii="Times New Roman" w:hAnsi="Times New Roman"/>
                  <w:color w:val="0000FF"/>
                  <w:u w:val="single"/>
                </w:rPr>
                <w:t>ae</w:t>
              </w:r>
              <w:r w:rsidRPr="00C40A1F">
                <w:rPr>
                  <w:rFonts w:ascii="Times New Roman" w:hAnsi="Times New Roman"/>
                  <w:color w:val="0000FF"/>
                  <w:u w:val="single"/>
                  <w:lang w:val="ru-RU"/>
                </w:rPr>
                <w:t>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0</w:t>
              </w:r>
              <w:r>
                <w:rPr>
                  <w:rFonts w:ascii="Times New Roman" w:hAnsi="Times New Roman"/>
                  <w:color w:val="0000FF"/>
                  <w:u w:val="single"/>
                </w:rPr>
                <w:t>fee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Лабораторная работа «Определение </w:t>
            </w:r>
            <w:r w:rsidRPr="00C40A1F">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123</w:t>
              </w:r>
              <w:r>
                <w:rPr>
                  <w:rFonts w:ascii="Times New Roman" w:hAnsi="Times New Roman"/>
                  <w:color w:val="0000FF"/>
                  <w:u w:val="single"/>
                </w:rPr>
                <w:t>c</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19</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1778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23</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1502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24</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18</w:t>
              </w:r>
              <w:r>
                <w:rPr>
                  <w:rFonts w:ascii="Times New Roman" w:hAnsi="Times New Roman"/>
                  <w:color w:val="0000FF"/>
                  <w:u w:val="single"/>
                </w:rPr>
                <w:t>cc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25</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1778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26</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w:t>
              </w:r>
              <w:r>
                <w:rPr>
                  <w:rFonts w:ascii="Times New Roman" w:hAnsi="Times New Roman"/>
                  <w:color w:val="0000FF"/>
                  <w:u w:val="single"/>
                </w:rPr>
                <w:t>a</w:t>
              </w:r>
              <w:r w:rsidRPr="00C40A1F">
                <w:rPr>
                  <w:rFonts w:ascii="Times New Roman" w:hAnsi="Times New Roman"/>
                  <w:color w:val="0000FF"/>
                  <w:u w:val="single"/>
                  <w:lang w:val="ru-RU"/>
                </w:rPr>
                <w:t>70</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w:t>
              </w:r>
              <w:r>
                <w:rPr>
                  <w:rFonts w:ascii="Times New Roman" w:hAnsi="Times New Roman"/>
                  <w:color w:val="0000FF"/>
                  <w:u w:val="single"/>
                </w:rPr>
                <w:t>b</w:t>
              </w:r>
              <w:r w:rsidRPr="00C40A1F">
                <w:rPr>
                  <w:rFonts w:ascii="Times New Roman" w:hAnsi="Times New Roman"/>
                  <w:color w:val="0000FF"/>
                  <w:u w:val="single"/>
                  <w:lang w:val="ru-RU"/>
                </w:rPr>
                <w:t>9</w:t>
              </w:r>
              <w:r>
                <w:rPr>
                  <w:rFonts w:ascii="Times New Roman" w:hAnsi="Times New Roman"/>
                  <w:color w:val="0000FF"/>
                  <w:u w:val="single"/>
                </w:rPr>
                <w:t>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Лабораторная работа «Изучение </w:t>
            </w:r>
            <w:r w:rsidRPr="00C40A1F">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w:t>
              </w:r>
              <w:r>
                <w:rPr>
                  <w:rFonts w:ascii="Times New Roman" w:hAnsi="Times New Roman"/>
                  <w:color w:val="0000FF"/>
                  <w:u w:val="single"/>
                </w:rPr>
                <w:t>cc</w:t>
              </w:r>
              <w:r w:rsidRPr="00C40A1F">
                <w:rPr>
                  <w:rFonts w:ascii="Times New Roman" w:hAnsi="Times New Roman"/>
                  <w:color w:val="0000FF"/>
                  <w:u w:val="single"/>
                  <w:lang w:val="ru-RU"/>
                </w:rPr>
                <w:t>8</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1</w:t>
              </w:r>
              <w:r>
                <w:rPr>
                  <w:rFonts w:ascii="Times New Roman" w:hAnsi="Times New Roman"/>
                  <w:color w:val="0000FF"/>
                  <w:u w:val="single"/>
                </w:rPr>
                <w:t>de</w:t>
              </w:r>
              <w:r w:rsidRPr="00C40A1F">
                <w:rPr>
                  <w:rFonts w:ascii="Times New Roman" w:hAnsi="Times New Roman"/>
                  <w:color w:val="0000FF"/>
                  <w:u w:val="single"/>
                  <w:lang w:val="ru-RU"/>
                </w:rPr>
                <w:t>0</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20</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2376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35</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25</w:t>
              </w:r>
              <w:r>
                <w:rPr>
                  <w:rFonts w:ascii="Times New Roman" w:hAnsi="Times New Roman"/>
                  <w:color w:val="0000FF"/>
                  <w:u w:val="single"/>
                </w:rPr>
                <w:t>b</w:t>
              </w:r>
              <w:r w:rsidRPr="00C40A1F">
                <w:rPr>
                  <w:rFonts w:ascii="Times New Roman" w:hAnsi="Times New Roman"/>
                  <w:color w:val="0000FF"/>
                  <w:u w:val="single"/>
                  <w:lang w:val="ru-RU"/>
                </w:rPr>
                <w:t>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2718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37</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2826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38</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2970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3136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40</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41</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w:t>
              </w:r>
              <w:r>
                <w:rPr>
                  <w:rFonts w:ascii="Times New Roman" w:hAnsi="Times New Roman"/>
                  <w:color w:val="0000FF"/>
                  <w:u w:val="single"/>
                </w:rPr>
                <w:t>b</w:t>
              </w:r>
              <w:r w:rsidRPr="00C40A1F">
                <w:rPr>
                  <w:rFonts w:ascii="Times New Roman" w:hAnsi="Times New Roman"/>
                  <w:color w:val="0000FF"/>
                  <w:u w:val="single"/>
                  <w:lang w:val="ru-RU"/>
                </w:rPr>
                <w:t>5</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w:t>
              </w:r>
              <w:r>
                <w:rPr>
                  <w:rFonts w:ascii="Times New Roman" w:hAnsi="Times New Roman"/>
                  <w:color w:val="0000FF"/>
                  <w:u w:val="single"/>
                </w:rPr>
                <w:t>b</w:t>
              </w:r>
              <w:r w:rsidRPr="00C40A1F">
                <w:rPr>
                  <w:rFonts w:ascii="Times New Roman" w:hAnsi="Times New Roman"/>
                  <w:color w:val="0000FF"/>
                  <w:u w:val="single"/>
                  <w:lang w:val="ru-RU"/>
                </w:rPr>
                <w:t>5</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w:t>
              </w:r>
              <w:r>
                <w:rPr>
                  <w:rFonts w:ascii="Times New Roman" w:hAnsi="Times New Roman"/>
                  <w:color w:val="0000FF"/>
                  <w:u w:val="single"/>
                </w:rPr>
                <w:t>da</w:t>
              </w:r>
              <w:r w:rsidRPr="00C40A1F">
                <w:rPr>
                  <w:rFonts w:ascii="Times New Roman" w:hAnsi="Times New Roman"/>
                  <w:color w:val="0000FF"/>
                  <w:u w:val="single"/>
                  <w:lang w:val="ru-RU"/>
                </w:rPr>
                <w:t>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w:t>
              </w:r>
              <w:r>
                <w:rPr>
                  <w:rFonts w:ascii="Times New Roman" w:hAnsi="Times New Roman"/>
                  <w:color w:val="0000FF"/>
                  <w:u w:val="single"/>
                </w:rPr>
                <w:t>fc</w:t>
              </w:r>
              <w:r w:rsidRPr="00C40A1F">
                <w:rPr>
                  <w:rFonts w:ascii="Times New Roman" w:hAnsi="Times New Roman"/>
                  <w:color w:val="0000FF"/>
                  <w:u w:val="single"/>
                  <w:lang w:val="ru-RU"/>
                </w:rPr>
                <w:t>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2</w:t>
              </w:r>
              <w:r>
                <w:rPr>
                  <w:rFonts w:ascii="Times New Roman" w:hAnsi="Times New Roman"/>
                  <w:color w:val="0000FF"/>
                  <w:u w:val="single"/>
                </w:rPr>
                <w:t>fc</w:t>
              </w:r>
              <w:r w:rsidRPr="00C40A1F">
                <w:rPr>
                  <w:rFonts w:ascii="Times New Roman" w:hAnsi="Times New Roman"/>
                  <w:color w:val="0000FF"/>
                  <w:u w:val="single"/>
                  <w:lang w:val="ru-RU"/>
                </w:rPr>
                <w:t>4</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47</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3276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33</w:t>
              </w:r>
              <w:r>
                <w:rPr>
                  <w:rFonts w:ascii="Times New Roman" w:hAnsi="Times New Roman"/>
                  <w:color w:val="0000FF"/>
                  <w:u w:val="single"/>
                </w:rPr>
                <w:t>fc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3514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50</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w:t>
              </w:r>
              <w:r>
                <w:rPr>
                  <w:rFonts w:ascii="Times New Roman" w:hAnsi="Times New Roman"/>
                  <w:color w:val="0000FF"/>
                  <w:u w:val="single"/>
                </w:rPr>
                <w:t>a</w:t>
              </w:r>
              <w:r w:rsidRPr="00C40A1F">
                <w:rPr>
                  <w:rFonts w:ascii="Times New Roman" w:hAnsi="Times New Roman"/>
                  <w:color w:val="0000FF"/>
                  <w:u w:val="single"/>
                  <w:lang w:val="ru-RU"/>
                </w:rPr>
                <w:t>96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3654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53</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w:t>
              </w:r>
              <w:r>
                <w:rPr>
                  <w:rFonts w:ascii="Times New Roman" w:hAnsi="Times New Roman"/>
                  <w:color w:val="0000FF"/>
                  <w:u w:val="single"/>
                </w:rPr>
                <w:t>f</w:t>
              </w:r>
              <w:r w:rsidRPr="00C40A1F">
                <w:rPr>
                  <w:rFonts w:ascii="Times New Roman" w:hAnsi="Times New Roman"/>
                  <w:color w:val="0000FF"/>
                  <w:u w:val="single"/>
                  <w:lang w:val="ru-RU"/>
                </w:rPr>
                <w:t>82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54</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3</w:t>
              </w:r>
              <w:r>
                <w:rPr>
                  <w:rFonts w:ascii="Times New Roman" w:hAnsi="Times New Roman"/>
                  <w:color w:val="0000FF"/>
                  <w:u w:val="single"/>
                </w:rPr>
                <w:t>f</w:t>
              </w:r>
              <w:r w:rsidRPr="00C40A1F">
                <w:rPr>
                  <w:rFonts w:ascii="Times New Roman" w:hAnsi="Times New Roman"/>
                  <w:color w:val="0000FF"/>
                  <w:u w:val="single"/>
                  <w:lang w:val="ru-RU"/>
                </w:rPr>
                <w:t>82</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Резервный урок. Работа с текстами </w:t>
            </w:r>
            <w:r w:rsidRPr="00C40A1F">
              <w:rPr>
                <w:rFonts w:ascii="Times New Roman" w:hAnsi="Times New Roman"/>
                <w:color w:val="000000"/>
                <w:sz w:val="24"/>
                <w:lang w:val="ru-RU"/>
              </w:rPr>
              <w:lastRenderedPageBreak/>
              <w:t>по теме «Давление твёрдых тел, жидкостей и газов» / Всероссийская проверочная работа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ffe</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478</w:t>
              </w:r>
              <w:r>
                <w:rPr>
                  <w:rFonts w:ascii="Times New Roman" w:hAnsi="Times New Roman"/>
                  <w:color w:val="0000FF"/>
                  <w:u w:val="single"/>
                </w:rPr>
                <w:t>e</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48</w:t>
              </w:r>
              <w:r>
                <w:rPr>
                  <w:rFonts w:ascii="Times New Roman" w:hAnsi="Times New Roman"/>
                  <w:color w:val="0000FF"/>
                  <w:u w:val="single"/>
                </w:rPr>
                <w:t>a</w:t>
              </w:r>
              <w:r w:rsidRPr="00C40A1F">
                <w:rPr>
                  <w:rFonts w:ascii="Times New Roman" w:hAnsi="Times New Roman"/>
                  <w:color w:val="0000FF"/>
                  <w:u w:val="single"/>
                  <w:lang w:val="ru-RU"/>
                </w:rPr>
                <w:t>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c</w:t>
              </w:r>
              <w:r w:rsidRPr="00C40A1F">
                <w:rPr>
                  <w:rFonts w:ascii="Times New Roman" w:hAnsi="Times New Roman"/>
                  <w:color w:val="0000FF"/>
                  <w:u w:val="single"/>
                  <w:lang w:val="ru-RU"/>
                </w:rPr>
                <w:t>48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4252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64</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4360</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66</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Резервный урок. Работа с текстами по теме "Механическое движение"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4</w:t>
              </w:r>
              <w:r>
                <w:rPr>
                  <w:rFonts w:ascii="Times New Roman" w:hAnsi="Times New Roman"/>
                  <w:color w:val="0000FF"/>
                  <w:u w:val="single"/>
                </w:rPr>
                <w:t>ee</w:t>
              </w:r>
              <w:r w:rsidRPr="00C40A1F">
                <w:rPr>
                  <w:rFonts w:ascii="Times New Roman" w:hAnsi="Times New Roman"/>
                  <w:color w:val="0000FF"/>
                  <w:u w:val="single"/>
                  <w:lang w:val="ru-RU"/>
                </w:rPr>
                <w:t>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68</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C40A1F">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6"/>
        <w:gridCol w:w="4066"/>
        <w:gridCol w:w="1186"/>
        <w:gridCol w:w="1843"/>
        <w:gridCol w:w="1912"/>
        <w:gridCol w:w="1349"/>
        <w:gridCol w:w="2790"/>
      </w:tblGrid>
      <w:tr w:rsidR="00F94997">
        <w:trPr>
          <w:trHeight w:val="144"/>
          <w:tblCellSpacing w:w="0" w:type="dxa"/>
        </w:trPr>
        <w:tc>
          <w:tcPr>
            <w:tcW w:w="366"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3344"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Тема урока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Дата изучения </w:t>
            </w:r>
          </w:p>
          <w:p w:rsidR="00F94997" w:rsidRDefault="00F94997">
            <w:pPr>
              <w:spacing w:after="0"/>
              <w:ind w:left="135"/>
            </w:pPr>
          </w:p>
        </w:tc>
        <w:tc>
          <w:tcPr>
            <w:tcW w:w="1955"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812"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50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60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5256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540</w:t>
              </w:r>
              <w:r>
                <w:rPr>
                  <w:rFonts w:ascii="Times New Roman" w:hAnsi="Times New Roman"/>
                  <w:color w:val="0000FF"/>
                  <w:u w:val="single"/>
                </w:rPr>
                <w:t>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5800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5530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7</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w:t>
              </w:r>
              <w:r>
                <w:rPr>
                  <w:rFonts w:ascii="Times New Roman" w:hAnsi="Times New Roman"/>
                  <w:color w:val="0000FF"/>
                  <w:u w:val="single"/>
                </w:rPr>
                <w:t>a</w:t>
              </w:r>
              <w:r w:rsidRPr="00C40A1F">
                <w:rPr>
                  <w:rFonts w:ascii="Times New Roman" w:hAnsi="Times New Roman"/>
                  <w:color w:val="0000FF"/>
                  <w:u w:val="single"/>
                  <w:lang w:val="ru-RU"/>
                </w:rPr>
                <w:t>26</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5</w:t>
              </w:r>
              <w:r>
                <w:rPr>
                  <w:rFonts w:ascii="Times New Roman" w:hAnsi="Times New Roman"/>
                  <w:color w:val="0000FF"/>
                  <w:u w:val="single"/>
                </w:rPr>
                <w:t>c</w:t>
              </w:r>
              <w:r w:rsidRPr="00C40A1F">
                <w:rPr>
                  <w:rFonts w:ascii="Times New Roman" w:hAnsi="Times New Roman"/>
                  <w:color w:val="0000FF"/>
                  <w:u w:val="single"/>
                  <w:lang w:val="ru-RU"/>
                </w:rPr>
                <w:t>60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10</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6412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65</w:t>
              </w:r>
              <w:r>
                <w:rPr>
                  <w:rFonts w:ascii="Times New Roman" w:hAnsi="Times New Roman"/>
                  <w:color w:val="0000FF"/>
                  <w:u w:val="single"/>
                </w:rPr>
                <w:t>c</w:t>
              </w:r>
              <w:r w:rsidRPr="00C40A1F">
                <w:rPr>
                  <w:rFonts w:ascii="Times New Roman" w:hAnsi="Times New Roman"/>
                  <w:color w:val="0000FF"/>
                  <w:u w:val="single"/>
                  <w:lang w:val="ru-RU"/>
                </w:rPr>
                <w:t>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6976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7088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6</w:t>
              </w:r>
              <w:r>
                <w:rPr>
                  <w:rFonts w:ascii="Times New Roman" w:hAnsi="Times New Roman"/>
                  <w:color w:val="0000FF"/>
                  <w:u w:val="single"/>
                </w:rPr>
                <w:t>a</w:t>
              </w:r>
              <w:r w:rsidRPr="00C40A1F">
                <w:rPr>
                  <w:rFonts w:ascii="Times New Roman" w:hAnsi="Times New Roman"/>
                  <w:color w:val="0000FF"/>
                  <w:u w:val="single"/>
                  <w:lang w:val="ru-RU"/>
                </w:rPr>
                <w:t>98</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6</w:t>
              </w:r>
              <w:r>
                <w:rPr>
                  <w:rFonts w:ascii="Times New Roman" w:hAnsi="Times New Roman"/>
                  <w:color w:val="0000FF"/>
                  <w:u w:val="single"/>
                </w:rPr>
                <w:t>bb</w:t>
              </w:r>
              <w:r w:rsidRPr="00C40A1F">
                <w:rPr>
                  <w:rFonts w:ascii="Times New Roman" w:hAnsi="Times New Roman"/>
                  <w:color w:val="0000FF"/>
                  <w:u w:val="single"/>
                  <w:lang w:val="ru-RU"/>
                </w:rPr>
                <w:t>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w:t>
              </w:r>
              <w:r>
                <w:rPr>
                  <w:rFonts w:ascii="Times New Roman" w:hAnsi="Times New Roman"/>
                  <w:color w:val="0000FF"/>
                  <w:u w:val="single"/>
                </w:rPr>
                <w:t>b</w:t>
              </w:r>
              <w:r w:rsidRPr="00C40A1F">
                <w:rPr>
                  <w:rFonts w:ascii="Times New Roman" w:hAnsi="Times New Roman"/>
                  <w:color w:val="0000FF"/>
                  <w:u w:val="single"/>
                  <w:lang w:val="ru-RU"/>
                </w:rPr>
                <w:t>5</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18</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71</w:t>
              </w:r>
              <w:r>
                <w:rPr>
                  <w:rFonts w:ascii="Times New Roman" w:hAnsi="Times New Roman"/>
                  <w:color w:val="0000FF"/>
                  <w:u w:val="single"/>
                </w:rPr>
                <w:t>d</w:t>
              </w:r>
              <w:r w:rsidRPr="00C40A1F">
                <w:rPr>
                  <w:rFonts w:ascii="Times New Roman" w:hAnsi="Times New Roman"/>
                  <w:color w:val="0000FF"/>
                  <w:u w:val="single"/>
                  <w:lang w:val="ru-RU"/>
                </w:rPr>
                <w:t>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19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72</w:t>
              </w:r>
              <w:r>
                <w:rPr>
                  <w:rFonts w:ascii="Times New Roman" w:hAnsi="Times New Roman"/>
                  <w:color w:val="0000FF"/>
                  <w:u w:val="single"/>
                </w:rPr>
                <w:t>fe</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20</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740</w:t>
              </w:r>
              <w:r>
                <w:rPr>
                  <w:rFonts w:ascii="Times New Roman" w:hAnsi="Times New Roman"/>
                  <w:color w:val="0000FF"/>
                  <w:u w:val="single"/>
                </w:rPr>
                <w:t>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Кипение. Удельная теплота </w:t>
            </w:r>
            <w:r w:rsidRPr="00C40A1F">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786</w:t>
              </w:r>
              <w:r>
                <w:rPr>
                  <w:rFonts w:ascii="Times New Roman" w:hAnsi="Times New Roman"/>
                  <w:color w:val="0000FF"/>
                  <w:u w:val="single"/>
                </w:rPr>
                <w:t>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7628</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24</w:t>
            </w:r>
          </w:p>
        </w:tc>
        <w:tc>
          <w:tcPr>
            <w:tcW w:w="3344" w:type="dxa"/>
            <w:tcMar>
              <w:top w:w="50" w:type="dxa"/>
              <w:left w:w="100" w:type="dxa"/>
            </w:tcMar>
            <w:vAlign w:val="center"/>
          </w:tcPr>
          <w:p w:rsidR="00F94997" w:rsidRPr="00831DDD" w:rsidRDefault="00C40A1F">
            <w:pPr>
              <w:spacing w:after="0"/>
              <w:ind w:left="135"/>
              <w:rPr>
                <w:lang w:val="ru-RU"/>
              </w:rPr>
            </w:pPr>
            <w:r w:rsidRPr="00C40A1F">
              <w:rPr>
                <w:rFonts w:ascii="Times New Roman" w:hAnsi="Times New Roman"/>
                <w:color w:val="000000"/>
                <w:sz w:val="24"/>
                <w:lang w:val="ru-RU"/>
              </w:rPr>
              <w:t xml:space="preserve">Принципы работы тепловых двигателей̆. Паровая турбина. </w:t>
            </w:r>
            <w:r w:rsidRPr="00831DDD">
              <w:rPr>
                <w:rFonts w:ascii="Times New Roman" w:hAnsi="Times New Roman"/>
                <w:color w:val="000000"/>
                <w:sz w:val="24"/>
                <w:lang w:val="ru-RU"/>
              </w:rPr>
              <w:t>Двигатель внутреннего сгорания</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7</w:t>
              </w:r>
              <w:r>
                <w:rPr>
                  <w:rFonts w:ascii="Times New Roman" w:hAnsi="Times New Roman"/>
                  <w:color w:val="0000FF"/>
                  <w:u w:val="single"/>
                </w:rPr>
                <w:t>c</w:t>
              </w:r>
              <w:r w:rsidRPr="00831DDD">
                <w:rPr>
                  <w:rFonts w:ascii="Times New Roman" w:hAnsi="Times New Roman"/>
                  <w:color w:val="0000FF"/>
                  <w:u w:val="single"/>
                  <w:lang w:val="ru-RU"/>
                </w:rPr>
                <w:t>7</w:t>
              </w:r>
              <w:r>
                <w:rPr>
                  <w:rFonts w:ascii="Times New Roman" w:hAnsi="Times New Roman"/>
                  <w:color w:val="0000FF"/>
                  <w:u w:val="single"/>
                </w:rPr>
                <w:t>c</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26</w:t>
            </w:r>
          </w:p>
        </w:tc>
        <w:tc>
          <w:tcPr>
            <w:tcW w:w="334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27</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83</w:t>
              </w:r>
              <w:r>
                <w:rPr>
                  <w:rFonts w:ascii="Times New Roman" w:hAnsi="Times New Roman"/>
                  <w:color w:val="0000FF"/>
                  <w:u w:val="single"/>
                </w:rPr>
                <w:t>f</w:t>
              </w:r>
              <w:r w:rsidRPr="00831DDD">
                <w:rPr>
                  <w:rFonts w:ascii="Times New Roman" w:hAnsi="Times New Roman"/>
                  <w:color w:val="0000FF"/>
                  <w:u w:val="single"/>
                  <w:lang w:val="ru-RU"/>
                </w:rPr>
                <w:t>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28</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86</w:t>
              </w:r>
              <w:r>
                <w:rPr>
                  <w:rFonts w:ascii="Times New Roman" w:hAnsi="Times New Roman"/>
                  <w:color w:val="0000FF"/>
                  <w:u w:val="single"/>
                </w:rPr>
                <w:t>ae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29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87</w:t>
              </w:r>
              <w:r>
                <w:rPr>
                  <w:rFonts w:ascii="Times New Roman" w:hAnsi="Times New Roman"/>
                  <w:color w:val="0000FF"/>
                  <w:u w:val="single"/>
                </w:rPr>
                <w:t>e</w:t>
              </w:r>
              <w:r w:rsidRPr="00C40A1F">
                <w:rPr>
                  <w:rFonts w:ascii="Times New Roman" w:hAnsi="Times New Roman"/>
                  <w:color w:val="0000FF"/>
                  <w:u w:val="single"/>
                  <w:lang w:val="ru-RU"/>
                </w:rPr>
                <w:t>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32</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8</w:t>
              </w:r>
              <w:r>
                <w:rPr>
                  <w:rFonts w:ascii="Times New Roman" w:hAnsi="Times New Roman"/>
                  <w:color w:val="0000FF"/>
                  <w:u w:val="single"/>
                </w:rPr>
                <w:t>a</w:t>
              </w:r>
              <w:r w:rsidRPr="00831DDD">
                <w:rPr>
                  <w:rFonts w:ascii="Times New Roman" w:hAnsi="Times New Roman"/>
                  <w:color w:val="0000FF"/>
                  <w:u w:val="single"/>
                  <w:lang w:val="ru-RU"/>
                </w:rPr>
                <w:t>0</w:t>
              </w:r>
              <w:r>
                <w:rPr>
                  <w:rFonts w:ascii="Times New Roman" w:hAnsi="Times New Roman"/>
                  <w:color w:val="0000FF"/>
                  <w:u w:val="single"/>
                </w:rPr>
                <w:t>a</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33</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34</w:t>
            </w:r>
          </w:p>
        </w:tc>
        <w:tc>
          <w:tcPr>
            <w:tcW w:w="334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8</w:t>
              </w:r>
              <w:r>
                <w:rPr>
                  <w:rFonts w:ascii="Times New Roman" w:hAnsi="Times New Roman"/>
                  <w:color w:val="0000FF"/>
                  <w:u w:val="single"/>
                </w:rPr>
                <w:t>ef</w:t>
              </w:r>
              <w:r w:rsidRPr="00831DDD">
                <w:rPr>
                  <w:rFonts w:ascii="Times New Roman" w:hAnsi="Times New Roman"/>
                  <w:color w:val="0000FF"/>
                  <w:u w:val="single"/>
                  <w:lang w:val="ru-RU"/>
                </w:rPr>
                <w:t>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90</w:t>
              </w:r>
              <w:r>
                <w:rPr>
                  <w:rFonts w:ascii="Times New Roman" w:hAnsi="Times New Roman"/>
                  <w:color w:val="0000FF"/>
                  <w:u w:val="single"/>
                </w:rPr>
                <w:t>cc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36</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w:t>
              </w:r>
              <w:r w:rsidRPr="00831DDD">
                <w:rPr>
                  <w:rFonts w:ascii="Times New Roman" w:hAnsi="Times New Roman"/>
                  <w:color w:val="0000FF"/>
                  <w:u w:val="single"/>
                  <w:lang w:val="ru-RU"/>
                </w:rPr>
                <w:t>95</w:t>
              </w:r>
              <w:r>
                <w:rPr>
                  <w:rFonts w:ascii="Times New Roman" w:hAnsi="Times New Roman"/>
                  <w:color w:val="0000FF"/>
                  <w:u w:val="single"/>
                </w:rPr>
                <w:t>a</w:t>
              </w:r>
              <w:r w:rsidRPr="00831DDD">
                <w:rPr>
                  <w:rFonts w:ascii="Times New Roman" w:hAnsi="Times New Roman"/>
                  <w:color w:val="0000FF"/>
                  <w:u w:val="single"/>
                  <w:lang w:val="ru-RU"/>
                </w:rPr>
                <w:t>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37</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96</w:t>
              </w:r>
              <w:r>
                <w:rPr>
                  <w:rFonts w:ascii="Times New Roman" w:hAnsi="Times New Roman"/>
                  <w:color w:val="0000FF"/>
                  <w:u w:val="single"/>
                </w:rPr>
                <w:t>b</w:t>
              </w:r>
              <w:r w:rsidRPr="00C40A1F">
                <w:rPr>
                  <w:rFonts w:ascii="Times New Roman" w:hAnsi="Times New Roman"/>
                  <w:color w:val="0000FF"/>
                  <w:u w:val="single"/>
                  <w:lang w:val="ru-RU"/>
                </w:rPr>
                <w:t>2</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39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9838</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8</w:t>
              </w:r>
              <w:r>
                <w:rPr>
                  <w:rFonts w:ascii="Times New Roman" w:hAnsi="Times New Roman"/>
                  <w:color w:val="0000FF"/>
                  <w:u w:val="single"/>
                </w:rPr>
                <w:t>bd</w:t>
              </w:r>
              <w:r w:rsidRPr="00C40A1F">
                <w:rPr>
                  <w:rFonts w:ascii="Times New Roman" w:hAnsi="Times New Roman"/>
                  <w:color w:val="0000FF"/>
                  <w:u w:val="single"/>
                  <w:lang w:val="ru-RU"/>
                </w:rPr>
                <w:t>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9</w:t>
              </w:r>
              <w:r>
                <w:rPr>
                  <w:rFonts w:ascii="Times New Roman" w:hAnsi="Times New Roman"/>
                  <w:color w:val="0000FF"/>
                  <w:u w:val="single"/>
                </w:rPr>
                <w:t>e</w:t>
              </w:r>
              <w:r w:rsidRPr="00C40A1F">
                <w:rPr>
                  <w:rFonts w:ascii="Times New Roman" w:hAnsi="Times New Roman"/>
                  <w:color w:val="0000FF"/>
                  <w:u w:val="single"/>
                  <w:lang w:val="ru-RU"/>
                </w:rPr>
                <w:t>14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43</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aa</w:t>
              </w:r>
              <w:r w:rsidRPr="00C40A1F">
                <w:rPr>
                  <w:rFonts w:ascii="Times New Roman" w:hAnsi="Times New Roman"/>
                  <w:color w:val="0000FF"/>
                  <w:u w:val="single"/>
                  <w:lang w:val="ru-RU"/>
                </w:rPr>
                <w:t>738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44</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aa</w:t>
              </w:r>
              <w:r w:rsidRPr="00C40A1F">
                <w:rPr>
                  <w:rFonts w:ascii="Times New Roman" w:hAnsi="Times New Roman"/>
                  <w:color w:val="0000FF"/>
                  <w:u w:val="single"/>
                  <w:lang w:val="ru-RU"/>
                </w:rPr>
                <w:t>738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aa</w:t>
              </w:r>
              <w:r w:rsidRPr="00C40A1F">
                <w:rPr>
                  <w:rFonts w:ascii="Times New Roman" w:hAnsi="Times New Roman"/>
                  <w:color w:val="0000FF"/>
                  <w:u w:val="single"/>
                  <w:lang w:val="ru-RU"/>
                </w:rPr>
                <w:t>44</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aa</w:t>
              </w:r>
              <w:r w:rsidRPr="00C40A1F">
                <w:rPr>
                  <w:rFonts w:ascii="Times New Roman" w:hAnsi="Times New Roman"/>
                  <w:color w:val="0000FF"/>
                  <w:u w:val="single"/>
                  <w:lang w:val="ru-RU"/>
                </w:rPr>
                <w:t>04</w:t>
              </w:r>
              <w:r>
                <w:rPr>
                  <w:rFonts w:ascii="Times New Roman" w:hAnsi="Times New Roman"/>
                  <w:color w:val="0000FF"/>
                  <w:u w:val="single"/>
                </w:rPr>
                <w:t>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aaa</w:t>
              </w:r>
              <w:r w:rsidRPr="00831DDD">
                <w:rPr>
                  <w:rFonts w:ascii="Times New Roman" w:hAnsi="Times New Roman"/>
                  <w:color w:val="0000FF"/>
                  <w:u w:val="single"/>
                  <w:lang w:val="ru-RU"/>
                </w:rPr>
                <w:t>58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49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aad</w:t>
              </w:r>
              <w:r w:rsidRPr="00C40A1F">
                <w:rPr>
                  <w:rFonts w:ascii="Times New Roman" w:hAnsi="Times New Roman"/>
                  <w:color w:val="0000FF"/>
                  <w:u w:val="single"/>
                  <w:lang w:val="ru-RU"/>
                </w:rPr>
                <w:t>1</w:t>
              </w:r>
              <w:r>
                <w:rPr>
                  <w:rFonts w:ascii="Times New Roman" w:hAnsi="Times New Roman"/>
                  <w:color w:val="0000FF"/>
                  <w:u w:val="single"/>
                </w:rPr>
                <w:t>e</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aaf</w:t>
              </w:r>
              <w:r w:rsidRPr="00831DDD">
                <w:rPr>
                  <w:rFonts w:ascii="Times New Roman" w:hAnsi="Times New Roman"/>
                  <w:color w:val="0000FF"/>
                  <w:u w:val="single"/>
                  <w:lang w:val="ru-RU"/>
                </w:rPr>
                <w:t>8</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51</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ab</w:t>
              </w:r>
              <w:r w:rsidRPr="00831DDD">
                <w:rPr>
                  <w:rFonts w:ascii="Times New Roman" w:hAnsi="Times New Roman"/>
                  <w:color w:val="0000FF"/>
                  <w:u w:val="single"/>
                  <w:lang w:val="ru-RU"/>
                </w:rPr>
                <w:t>124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52</w:t>
            </w:r>
          </w:p>
        </w:tc>
        <w:tc>
          <w:tcPr>
            <w:tcW w:w="334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ab</w:t>
              </w:r>
              <w:r w:rsidRPr="00831DDD">
                <w:rPr>
                  <w:rFonts w:ascii="Times New Roman" w:hAnsi="Times New Roman"/>
                  <w:color w:val="0000FF"/>
                  <w:u w:val="single"/>
                  <w:lang w:val="ru-RU"/>
                </w:rPr>
                <w:t>3</w:t>
              </w:r>
              <w:r>
                <w:rPr>
                  <w:rFonts w:ascii="Times New Roman" w:hAnsi="Times New Roman"/>
                  <w:color w:val="0000FF"/>
                  <w:u w:val="single"/>
                </w:rPr>
                <w:t>e</w:t>
              </w:r>
              <w:r w:rsidRPr="00831DDD">
                <w:rPr>
                  <w:rFonts w:ascii="Times New Roman" w:hAnsi="Times New Roman"/>
                  <w:color w:val="0000FF"/>
                  <w:u w:val="single"/>
                  <w:lang w:val="ru-RU"/>
                </w:rPr>
                <w:t>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53</w:t>
            </w:r>
          </w:p>
        </w:tc>
        <w:tc>
          <w:tcPr>
            <w:tcW w:w="3344"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ab</w:t>
              </w:r>
              <w:r w:rsidRPr="00831DDD">
                <w:rPr>
                  <w:rFonts w:ascii="Times New Roman" w:hAnsi="Times New Roman"/>
                  <w:color w:val="0000FF"/>
                  <w:u w:val="single"/>
                  <w:lang w:val="ru-RU"/>
                </w:rPr>
                <w:t>660</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54</w:t>
            </w:r>
          </w:p>
        </w:tc>
        <w:tc>
          <w:tcPr>
            <w:tcW w:w="3344" w:type="dxa"/>
            <w:tcMar>
              <w:top w:w="50" w:type="dxa"/>
              <w:left w:w="100" w:type="dxa"/>
            </w:tcMar>
            <w:vAlign w:val="center"/>
          </w:tcPr>
          <w:p w:rsidR="00F94997" w:rsidRDefault="00C40A1F">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w:t>
              </w:r>
              <w:r w:rsidRPr="00C40A1F">
                <w:rPr>
                  <w:rFonts w:ascii="Times New Roman" w:hAnsi="Times New Roman"/>
                  <w:color w:val="0000FF"/>
                  <w:u w:val="single"/>
                  <w:lang w:val="ru-RU"/>
                </w:rPr>
                <w:t>3</w:t>
              </w:r>
              <w:r>
                <w:rPr>
                  <w:rFonts w:ascii="Times New Roman" w:hAnsi="Times New Roman"/>
                  <w:color w:val="0000FF"/>
                  <w:u w:val="single"/>
                </w:rPr>
                <w:t>d</w:t>
              </w:r>
              <w:r w:rsidRPr="00C40A1F">
                <w:rPr>
                  <w:rFonts w:ascii="Times New Roman" w:hAnsi="Times New Roman"/>
                  <w:color w:val="0000FF"/>
                  <w:u w:val="single"/>
                  <w:lang w:val="ru-RU"/>
                </w:rPr>
                <w:t>0</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w:t>
              </w:r>
              <w:r w:rsidRPr="00C40A1F">
                <w:rPr>
                  <w:rFonts w:ascii="Times New Roman" w:hAnsi="Times New Roman"/>
                  <w:color w:val="0000FF"/>
                  <w:u w:val="single"/>
                  <w:lang w:val="ru-RU"/>
                </w:rPr>
                <w:t>0</w:t>
              </w:r>
              <w:r>
                <w:rPr>
                  <w:rFonts w:ascii="Times New Roman" w:hAnsi="Times New Roman"/>
                  <w:color w:val="0000FF"/>
                  <w:u w:val="single"/>
                </w:rPr>
                <w:t>ba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57</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abd</w:t>
              </w:r>
              <w:r w:rsidRPr="00C40A1F">
                <w:rPr>
                  <w:rFonts w:ascii="Times New Roman" w:hAnsi="Times New Roman"/>
                  <w:color w:val="0000FF"/>
                  <w:u w:val="single"/>
                  <w:lang w:val="ru-RU"/>
                </w:rPr>
                <w:t>2</w:t>
              </w:r>
              <w:r>
                <w:rPr>
                  <w:rFonts w:ascii="Times New Roman" w:hAnsi="Times New Roman"/>
                  <w:color w:val="0000FF"/>
                  <w:u w:val="single"/>
                </w:rPr>
                <w:t>c</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58</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abea</w:t>
              </w:r>
              <w:r w:rsidRPr="00C40A1F">
                <w:rPr>
                  <w:rFonts w:ascii="Times New Roman" w:hAnsi="Times New Roman"/>
                  <w:color w:val="0000FF"/>
                  <w:u w:val="single"/>
                  <w:lang w:val="ru-RU"/>
                </w:rPr>
                <w:t>8</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acdc</w:t>
              </w:r>
              <w:r w:rsidRPr="00C40A1F">
                <w:rPr>
                  <w:rFonts w:ascii="Times New Roman" w:hAnsi="Times New Roman"/>
                  <w:color w:val="0000FF"/>
                  <w:u w:val="single"/>
                  <w:lang w:val="ru-RU"/>
                </w:rPr>
                <w:t>6</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60</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w:t>
              </w:r>
              <w:r w:rsidRPr="00C40A1F">
                <w:rPr>
                  <w:rFonts w:ascii="Times New Roman" w:hAnsi="Times New Roman"/>
                  <w:color w:val="0000FF"/>
                  <w:u w:val="single"/>
                  <w:lang w:val="ru-RU"/>
                </w:rPr>
                <w:t>1</w:t>
              </w:r>
              <w:r>
                <w:rPr>
                  <w:rFonts w:ascii="Times New Roman" w:hAnsi="Times New Roman"/>
                  <w:color w:val="0000FF"/>
                  <w:u w:val="single"/>
                </w:rPr>
                <w:t>d</w:t>
              </w:r>
              <w:r w:rsidRPr="00C40A1F">
                <w:rPr>
                  <w:rFonts w:ascii="Times New Roman" w:hAnsi="Times New Roman"/>
                  <w:color w:val="0000FF"/>
                  <w:u w:val="single"/>
                  <w:lang w:val="ru-RU"/>
                </w:rPr>
                <w:t>2</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61</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w:t>
              </w:r>
              <w:r w:rsidRPr="00C40A1F">
                <w:rPr>
                  <w:rFonts w:ascii="Times New Roman" w:hAnsi="Times New Roman"/>
                  <w:color w:val="0000FF"/>
                  <w:u w:val="single"/>
                  <w:lang w:val="ru-RU"/>
                </w:rPr>
                <w:t>74</w:t>
              </w:r>
              <w:r>
                <w:rPr>
                  <w:rFonts w:ascii="Times New Roman" w:hAnsi="Times New Roman"/>
                  <w:color w:val="0000FF"/>
                  <w:u w:val="single"/>
                </w:rPr>
                <w:t>a</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62</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w:t>
              </w:r>
              <w:r w:rsidRPr="00C40A1F">
                <w:rPr>
                  <w:rFonts w:ascii="Times New Roman" w:hAnsi="Times New Roman"/>
                  <w:color w:val="0000FF"/>
                  <w:u w:val="single"/>
                  <w:lang w:val="ru-RU"/>
                </w:rPr>
                <w:t>86</w:t>
              </w:r>
              <w:r>
                <w:rPr>
                  <w:rFonts w:ascii="Times New Roman" w:hAnsi="Times New Roman"/>
                  <w:color w:val="0000FF"/>
                  <w:u w:val="single"/>
                </w:rPr>
                <w:t>c</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63</w:t>
            </w:r>
          </w:p>
        </w:tc>
        <w:tc>
          <w:tcPr>
            <w:tcW w:w="3344"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64</w:t>
            </w:r>
          </w:p>
        </w:tc>
        <w:tc>
          <w:tcPr>
            <w:tcW w:w="334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65</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Подготовка к контрольной работе по теме "Электрические и </w:t>
            </w:r>
            <w:r w:rsidRPr="00C40A1F">
              <w:rPr>
                <w:rFonts w:ascii="Times New Roman" w:hAnsi="Times New Roman"/>
                <w:color w:val="000000"/>
                <w:sz w:val="24"/>
                <w:lang w:val="ru-RU"/>
              </w:rPr>
              <w:lastRenderedPageBreak/>
              <w:t>магнитные явления"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acb</w:t>
              </w:r>
              <w:r w:rsidRPr="00C40A1F">
                <w:rPr>
                  <w:rFonts w:ascii="Times New Roman" w:hAnsi="Times New Roman"/>
                  <w:color w:val="0000FF"/>
                  <w:u w:val="single"/>
                  <w:lang w:val="ru-RU"/>
                </w:rPr>
                <w:t>14</w:t>
              </w:r>
            </w:hyperlink>
          </w:p>
        </w:tc>
      </w:tr>
      <w:tr w:rsidR="00F94997" w:rsidRPr="00831DDD">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67</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acc</w:t>
              </w:r>
              <w:r w:rsidRPr="00C40A1F">
                <w:rPr>
                  <w:rFonts w:ascii="Times New Roman" w:hAnsi="Times New Roman"/>
                  <w:color w:val="0000FF"/>
                  <w:u w:val="single"/>
                  <w:lang w:val="ru-RU"/>
                </w:rPr>
                <w:t>5</w:t>
              </w:r>
              <w:r>
                <w:rPr>
                  <w:rFonts w:ascii="Times New Roman" w:hAnsi="Times New Roman"/>
                  <w:color w:val="0000FF"/>
                  <w:u w:val="single"/>
                </w:rPr>
                <w:t>e</w:t>
              </w:r>
            </w:hyperlink>
          </w:p>
        </w:tc>
      </w:tr>
      <w:tr w:rsidR="00F94997">
        <w:trPr>
          <w:trHeight w:val="144"/>
          <w:tblCellSpacing w:w="0" w:type="dxa"/>
        </w:trPr>
        <w:tc>
          <w:tcPr>
            <w:tcW w:w="366" w:type="dxa"/>
            <w:tcMar>
              <w:top w:w="50" w:type="dxa"/>
              <w:left w:w="100" w:type="dxa"/>
            </w:tcMar>
            <w:vAlign w:val="center"/>
          </w:tcPr>
          <w:p w:rsidR="00F94997" w:rsidRDefault="00C40A1F">
            <w:pPr>
              <w:spacing w:after="0"/>
            </w:pPr>
            <w:r>
              <w:rPr>
                <w:rFonts w:ascii="Times New Roman" w:hAnsi="Times New Roman"/>
                <w:color w:val="000000"/>
                <w:sz w:val="24"/>
              </w:rPr>
              <w:t>68</w:t>
            </w:r>
          </w:p>
        </w:tc>
        <w:tc>
          <w:tcPr>
            <w:tcW w:w="334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94997" w:rsidRDefault="00F94997">
            <w:pPr>
              <w:spacing w:after="0"/>
              <w:ind w:left="135"/>
              <w:jc w:val="center"/>
            </w:pPr>
          </w:p>
        </w:tc>
        <w:tc>
          <w:tcPr>
            <w:tcW w:w="1607" w:type="dxa"/>
            <w:tcMar>
              <w:top w:w="50" w:type="dxa"/>
              <w:left w:w="100" w:type="dxa"/>
            </w:tcMar>
            <w:vAlign w:val="center"/>
          </w:tcPr>
          <w:p w:rsidR="00F94997" w:rsidRDefault="00F94997">
            <w:pPr>
              <w:spacing w:after="0"/>
              <w:ind w:left="135"/>
              <w:jc w:val="center"/>
            </w:pPr>
          </w:p>
        </w:tc>
        <w:tc>
          <w:tcPr>
            <w:tcW w:w="1137" w:type="dxa"/>
            <w:tcMar>
              <w:top w:w="50" w:type="dxa"/>
              <w:left w:w="100" w:type="dxa"/>
            </w:tcMar>
            <w:vAlign w:val="center"/>
          </w:tcPr>
          <w:p w:rsidR="00F94997" w:rsidRDefault="00F94997">
            <w:pPr>
              <w:spacing w:after="0"/>
              <w:ind w:left="135"/>
            </w:pPr>
          </w:p>
        </w:tc>
        <w:tc>
          <w:tcPr>
            <w:tcW w:w="1955" w:type="dxa"/>
            <w:tcMar>
              <w:top w:w="50" w:type="dxa"/>
              <w:left w:w="100" w:type="dxa"/>
            </w:tcMar>
            <w:vAlign w:val="center"/>
          </w:tcPr>
          <w:p w:rsidR="00F94997" w:rsidRDefault="00F94997">
            <w:pPr>
              <w:spacing w:after="0"/>
              <w:ind w:left="135"/>
            </w:pPr>
          </w:p>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C40A1F">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4134"/>
        <w:gridCol w:w="1140"/>
        <w:gridCol w:w="1843"/>
        <w:gridCol w:w="1912"/>
        <w:gridCol w:w="1349"/>
        <w:gridCol w:w="2802"/>
      </w:tblGrid>
      <w:tr w:rsidR="00F94997">
        <w:trPr>
          <w:trHeight w:val="144"/>
          <w:tblCellSpacing w:w="0" w:type="dxa"/>
        </w:trPr>
        <w:tc>
          <w:tcPr>
            <w:tcW w:w="443"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 п/п </w:t>
            </w:r>
          </w:p>
          <w:p w:rsidR="00F94997" w:rsidRDefault="00F94997">
            <w:pPr>
              <w:spacing w:after="0"/>
              <w:ind w:left="135"/>
            </w:pPr>
          </w:p>
        </w:tc>
        <w:tc>
          <w:tcPr>
            <w:tcW w:w="3520"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Тема урока </w:t>
            </w:r>
          </w:p>
          <w:p w:rsidR="00F94997" w:rsidRDefault="00F94997">
            <w:pPr>
              <w:spacing w:after="0"/>
              <w:ind w:left="135"/>
            </w:pPr>
          </w:p>
        </w:tc>
        <w:tc>
          <w:tcPr>
            <w:tcW w:w="0" w:type="auto"/>
            <w:gridSpan w:val="3"/>
            <w:tcMar>
              <w:top w:w="50" w:type="dxa"/>
              <w:left w:w="100" w:type="dxa"/>
            </w:tcMar>
            <w:vAlign w:val="center"/>
          </w:tcPr>
          <w:p w:rsidR="00F94997" w:rsidRDefault="00C40A1F">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Дата изучения </w:t>
            </w:r>
          </w:p>
          <w:p w:rsidR="00F94997" w:rsidRDefault="00F94997">
            <w:pPr>
              <w:spacing w:after="0"/>
              <w:ind w:left="135"/>
            </w:pPr>
          </w:p>
        </w:tc>
        <w:tc>
          <w:tcPr>
            <w:tcW w:w="1914" w:type="dxa"/>
            <w:vMerge w:val="restart"/>
            <w:tcMar>
              <w:top w:w="50" w:type="dxa"/>
              <w:left w:w="100" w:type="dxa"/>
            </w:tcMar>
            <w:vAlign w:val="center"/>
          </w:tcPr>
          <w:p w:rsidR="00F94997" w:rsidRDefault="00C40A1F">
            <w:pPr>
              <w:spacing w:after="0"/>
              <w:ind w:left="135"/>
            </w:pPr>
            <w:r>
              <w:rPr>
                <w:rFonts w:ascii="Times New Roman" w:hAnsi="Times New Roman"/>
                <w:b/>
                <w:color w:val="000000"/>
                <w:sz w:val="24"/>
              </w:rPr>
              <w:t xml:space="preserve">Электронные цифровые образовательные ресурсы </w:t>
            </w:r>
          </w:p>
          <w:p w:rsidR="00F94997" w:rsidRDefault="00F94997">
            <w:pPr>
              <w:spacing w:after="0"/>
              <w:ind w:left="135"/>
            </w:pP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c>
          <w:tcPr>
            <w:tcW w:w="777"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Всего </w:t>
            </w:r>
          </w:p>
          <w:p w:rsidR="00F94997" w:rsidRDefault="00F94997">
            <w:pPr>
              <w:spacing w:after="0"/>
              <w:ind w:left="135"/>
            </w:pPr>
          </w:p>
        </w:tc>
        <w:tc>
          <w:tcPr>
            <w:tcW w:w="1466"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Контрольные работы </w:t>
            </w:r>
          </w:p>
          <w:p w:rsidR="00F94997" w:rsidRDefault="00F94997">
            <w:pPr>
              <w:spacing w:after="0"/>
              <w:ind w:left="135"/>
            </w:pPr>
          </w:p>
        </w:tc>
        <w:tc>
          <w:tcPr>
            <w:tcW w:w="1569" w:type="dxa"/>
            <w:tcMar>
              <w:top w:w="50" w:type="dxa"/>
              <w:left w:w="100" w:type="dxa"/>
            </w:tcMar>
            <w:vAlign w:val="center"/>
          </w:tcPr>
          <w:p w:rsidR="00F94997" w:rsidRDefault="00C40A1F">
            <w:pPr>
              <w:spacing w:after="0"/>
              <w:ind w:left="135"/>
            </w:pPr>
            <w:r>
              <w:rPr>
                <w:rFonts w:ascii="Times New Roman" w:hAnsi="Times New Roman"/>
                <w:b/>
                <w:color w:val="000000"/>
                <w:sz w:val="24"/>
              </w:rPr>
              <w:t xml:space="preserve">Практические работы </w:t>
            </w:r>
          </w:p>
          <w:p w:rsidR="00F94997" w:rsidRDefault="00F94997">
            <w:pPr>
              <w:spacing w:after="0"/>
              <w:ind w:left="135"/>
            </w:pPr>
          </w:p>
        </w:tc>
        <w:tc>
          <w:tcPr>
            <w:tcW w:w="0" w:type="auto"/>
            <w:vMerge/>
            <w:tcBorders>
              <w:top w:val="nil"/>
            </w:tcBorders>
            <w:tcMar>
              <w:top w:w="50" w:type="dxa"/>
              <w:left w:w="100" w:type="dxa"/>
            </w:tcMar>
          </w:tcPr>
          <w:p w:rsidR="00F94997" w:rsidRDefault="00F94997"/>
        </w:tc>
        <w:tc>
          <w:tcPr>
            <w:tcW w:w="0" w:type="auto"/>
            <w:vMerge/>
            <w:tcBorders>
              <w:top w:val="nil"/>
            </w:tcBorders>
            <w:tcMar>
              <w:top w:w="50" w:type="dxa"/>
              <w:left w:w="100" w:type="dxa"/>
            </w:tcMar>
          </w:tcPr>
          <w:p w:rsidR="00F94997" w:rsidRDefault="00F94997"/>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ad</w:t>
              </w:r>
              <w:r w:rsidRPr="00C40A1F">
                <w:rPr>
                  <w:rFonts w:ascii="Times New Roman" w:hAnsi="Times New Roman"/>
                  <w:color w:val="0000FF"/>
                  <w:u w:val="single"/>
                  <w:lang w:val="ru-RU"/>
                </w:rPr>
                <w:t>474</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ad</w:t>
              </w:r>
              <w:r w:rsidRPr="00C40A1F">
                <w:rPr>
                  <w:rFonts w:ascii="Times New Roman" w:hAnsi="Times New Roman"/>
                  <w:color w:val="0000FF"/>
                  <w:u w:val="single"/>
                  <w:lang w:val="ru-RU"/>
                </w:rPr>
                <w:t>19</w:t>
              </w:r>
              <w:r>
                <w:rPr>
                  <w:rFonts w:ascii="Times New Roman" w:hAnsi="Times New Roman"/>
                  <w:color w:val="0000FF"/>
                  <w:u w:val="single"/>
                </w:rPr>
                <w:t>a</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ad</w:t>
              </w:r>
              <w:r w:rsidRPr="00C40A1F">
                <w:rPr>
                  <w:rFonts w:ascii="Times New Roman" w:hAnsi="Times New Roman"/>
                  <w:color w:val="0000FF"/>
                  <w:u w:val="single"/>
                  <w:lang w:val="ru-RU"/>
                </w:rPr>
                <w:t>8</w:t>
              </w:r>
              <w:r>
                <w:rPr>
                  <w:rFonts w:ascii="Times New Roman" w:hAnsi="Times New Roman"/>
                  <w:color w:val="0000FF"/>
                  <w:u w:val="single"/>
                </w:rPr>
                <w:t>d</w:t>
              </w:r>
              <w:r w:rsidRPr="00C40A1F">
                <w:rPr>
                  <w:rFonts w:ascii="Times New Roman" w:hAnsi="Times New Roman"/>
                  <w:color w:val="0000FF"/>
                  <w:u w:val="single"/>
                  <w:lang w:val="ru-RU"/>
                </w:rPr>
                <w:t>4</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adb</w:t>
              </w:r>
              <w:r w:rsidRPr="00831DDD">
                <w:rPr>
                  <w:rFonts w:ascii="Times New Roman" w:hAnsi="Times New Roman"/>
                  <w:color w:val="0000FF"/>
                  <w:u w:val="single"/>
                  <w:lang w:val="ru-RU"/>
                </w:rPr>
                <w:t>18</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Равномерное движение по окружности. Период и частота </w:t>
            </w:r>
            <w:r w:rsidRPr="00C40A1F">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ae</w:t>
              </w:r>
              <w:r w:rsidRPr="00C40A1F">
                <w:rPr>
                  <w:rFonts w:ascii="Times New Roman" w:hAnsi="Times New Roman"/>
                  <w:color w:val="0000FF"/>
                  <w:u w:val="single"/>
                  <w:lang w:val="ru-RU"/>
                </w:rPr>
                <w:t>176</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11</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ae</w:t>
              </w:r>
              <w:r w:rsidRPr="00831DDD">
                <w:rPr>
                  <w:rFonts w:ascii="Times New Roman" w:hAnsi="Times New Roman"/>
                  <w:color w:val="0000FF"/>
                  <w:u w:val="single"/>
                  <w:lang w:val="ru-RU"/>
                </w:rPr>
                <w:t>612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12</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ae</w:t>
              </w:r>
              <w:r w:rsidRPr="00831DDD">
                <w:rPr>
                  <w:rFonts w:ascii="Times New Roman" w:hAnsi="Times New Roman"/>
                  <w:color w:val="0000FF"/>
                  <w:u w:val="single"/>
                  <w:lang w:val="ru-RU"/>
                </w:rPr>
                <w:t>72</w:t>
              </w:r>
              <w:r>
                <w:rPr>
                  <w:rFonts w:ascii="Times New Roman" w:hAnsi="Times New Roman"/>
                  <w:color w:val="0000FF"/>
                  <w:u w:val="single"/>
                </w:rPr>
                <w:t>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13</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ae</w:t>
              </w:r>
              <w:r w:rsidRPr="00831DDD">
                <w:rPr>
                  <w:rFonts w:ascii="Times New Roman" w:hAnsi="Times New Roman"/>
                  <w:color w:val="0000FF"/>
                  <w:u w:val="single"/>
                  <w:lang w:val="ru-RU"/>
                </w:rPr>
                <w:t>982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14</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aeb</w:t>
              </w:r>
              <w:r w:rsidRPr="00831DDD">
                <w:rPr>
                  <w:rFonts w:ascii="Times New Roman" w:hAnsi="Times New Roman"/>
                  <w:color w:val="0000FF"/>
                  <w:u w:val="single"/>
                  <w:lang w:val="ru-RU"/>
                </w:rPr>
                <w:t>6</w:t>
              </w:r>
              <w:r>
                <w:rPr>
                  <w:rFonts w:ascii="Times New Roman" w:hAnsi="Times New Roman"/>
                  <w:color w:val="0000FF"/>
                  <w:u w:val="single"/>
                </w:rPr>
                <w:t>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15</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aeca</w:t>
              </w:r>
              <w:r w:rsidRPr="00831DDD">
                <w:rPr>
                  <w:rFonts w:ascii="Times New Roman" w:hAnsi="Times New Roman"/>
                  <w:color w:val="0000FF"/>
                  <w:u w:val="single"/>
                  <w:lang w:val="ru-RU"/>
                </w:rPr>
                <w:t>2</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17</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aee</w:t>
              </w:r>
              <w:r w:rsidRPr="00C40A1F">
                <w:rPr>
                  <w:rFonts w:ascii="Times New Roman" w:hAnsi="Times New Roman"/>
                  <w:color w:val="0000FF"/>
                  <w:u w:val="single"/>
                  <w:lang w:val="ru-RU"/>
                </w:rPr>
                <w:t>28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18</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af</w:t>
              </w:r>
              <w:r w:rsidRPr="00831DDD">
                <w:rPr>
                  <w:rFonts w:ascii="Times New Roman" w:hAnsi="Times New Roman"/>
                  <w:color w:val="0000FF"/>
                  <w:u w:val="single"/>
                  <w:lang w:val="ru-RU"/>
                </w:rPr>
                <w:t>738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19</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afa</w:t>
              </w:r>
              <w:r w:rsidRPr="00C40A1F">
                <w:rPr>
                  <w:rFonts w:ascii="Times New Roman" w:hAnsi="Times New Roman"/>
                  <w:color w:val="0000FF"/>
                  <w:u w:val="single"/>
                  <w:lang w:val="ru-RU"/>
                </w:rPr>
                <w:t>26</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af</w:t>
              </w:r>
              <w:r w:rsidRPr="00831DDD">
                <w:rPr>
                  <w:rFonts w:ascii="Times New Roman" w:hAnsi="Times New Roman"/>
                  <w:color w:val="0000FF"/>
                  <w:u w:val="single"/>
                  <w:lang w:val="ru-RU"/>
                </w:rPr>
                <w:t>8</w:t>
              </w:r>
              <w:r>
                <w:rPr>
                  <w:rFonts w:ascii="Times New Roman" w:hAnsi="Times New Roman"/>
                  <w:color w:val="0000FF"/>
                  <w:u w:val="single"/>
                </w:rPr>
                <w:t>be</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21</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afb</w:t>
              </w:r>
              <w:r w:rsidRPr="00831DDD">
                <w:rPr>
                  <w:rFonts w:ascii="Times New Roman" w:hAnsi="Times New Roman"/>
                  <w:color w:val="0000FF"/>
                  <w:u w:val="single"/>
                  <w:lang w:val="ru-RU"/>
                </w:rPr>
                <w:t>8</w:t>
              </w:r>
              <w:r>
                <w:rPr>
                  <w:rFonts w:ascii="Times New Roman" w:hAnsi="Times New Roman"/>
                  <w:color w:val="0000FF"/>
                  <w:u w:val="single"/>
                </w:rPr>
                <w:t>e</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22</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af</w:t>
              </w:r>
              <w:r w:rsidRPr="00831DDD">
                <w:rPr>
                  <w:rFonts w:ascii="Times New Roman" w:hAnsi="Times New Roman"/>
                  <w:color w:val="0000FF"/>
                  <w:u w:val="single"/>
                  <w:lang w:val="ru-RU"/>
                </w:rPr>
                <w:t>044</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24</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af</w:t>
              </w:r>
              <w:r w:rsidRPr="00C40A1F">
                <w:rPr>
                  <w:rFonts w:ascii="Times New Roman" w:hAnsi="Times New Roman"/>
                  <w:color w:val="0000FF"/>
                  <w:u w:val="single"/>
                  <w:lang w:val="ru-RU"/>
                </w:rPr>
                <w:t>5</w:t>
              </w:r>
              <w:r>
                <w:rPr>
                  <w:rFonts w:ascii="Times New Roman" w:hAnsi="Times New Roman"/>
                  <w:color w:val="0000FF"/>
                  <w:u w:val="single"/>
                </w:rPr>
                <w:t>f</w:t>
              </w:r>
              <w:r w:rsidRPr="00C40A1F">
                <w:rPr>
                  <w:rFonts w:ascii="Times New Roman" w:hAnsi="Times New Roman"/>
                  <w:color w:val="0000FF"/>
                  <w:u w:val="single"/>
                  <w:lang w:val="ru-RU"/>
                </w:rPr>
                <w:t>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25</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af</w:t>
              </w:r>
              <w:r w:rsidRPr="00C40A1F">
                <w:rPr>
                  <w:rFonts w:ascii="Times New Roman" w:hAnsi="Times New Roman"/>
                  <w:color w:val="0000FF"/>
                  <w:u w:val="single"/>
                  <w:lang w:val="ru-RU"/>
                </w:rPr>
                <w:t>33</w:t>
              </w:r>
              <w:r>
                <w:rPr>
                  <w:rFonts w:ascii="Times New Roman" w:hAnsi="Times New Roman"/>
                  <w:color w:val="0000FF"/>
                  <w:u w:val="single"/>
                </w:rPr>
                <w:t>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26</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afe</w:t>
              </w:r>
              <w:r w:rsidRPr="00C40A1F">
                <w:rPr>
                  <w:rFonts w:ascii="Times New Roman" w:hAnsi="Times New Roman"/>
                  <w:color w:val="0000FF"/>
                  <w:u w:val="single"/>
                  <w:lang w:val="ru-RU"/>
                </w:rPr>
                <w:t>36</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27</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28</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02</w:t>
              </w:r>
              <w:r>
                <w:rPr>
                  <w:rFonts w:ascii="Times New Roman" w:hAnsi="Times New Roman"/>
                  <w:color w:val="0000FF"/>
                  <w:u w:val="single"/>
                </w:rPr>
                <w:t>b</w:t>
              </w:r>
              <w:r w:rsidRPr="00C40A1F">
                <w:rPr>
                  <w:rFonts w:ascii="Times New Roman" w:hAnsi="Times New Roman"/>
                  <w:color w:val="0000FF"/>
                  <w:u w:val="single"/>
                  <w:lang w:val="ru-RU"/>
                </w:rPr>
                <w:t>4</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29</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0408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30</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06</w:t>
              </w:r>
              <w:r>
                <w:rPr>
                  <w:rFonts w:ascii="Times New Roman" w:hAnsi="Times New Roman"/>
                  <w:color w:val="0000FF"/>
                  <w:u w:val="single"/>
                </w:rPr>
                <w:t>ec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31</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Импульс тела. Импульс силы. Закон </w:t>
            </w:r>
            <w:r w:rsidRPr="00C40A1F">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07</w:t>
              </w:r>
              <w:r>
                <w:rPr>
                  <w:rFonts w:ascii="Times New Roman" w:hAnsi="Times New Roman"/>
                  <w:color w:val="0000FF"/>
                  <w:u w:val="single"/>
                </w:rPr>
                <w:t>fa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096</w:t>
              </w:r>
              <w:r>
                <w:rPr>
                  <w:rFonts w:ascii="Times New Roman" w:hAnsi="Times New Roman"/>
                  <w:color w:val="0000FF"/>
                  <w:u w:val="single"/>
                </w:rPr>
                <w:t>c</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33</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34</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84</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35</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0</w:t>
              </w:r>
              <w:r>
                <w:rPr>
                  <w:rFonts w:ascii="Times New Roman" w:hAnsi="Times New Roman"/>
                  <w:color w:val="0000FF"/>
                  <w:u w:val="single"/>
                </w:rPr>
                <w:t>db</w:t>
              </w:r>
              <w:r w:rsidRPr="00C40A1F">
                <w:rPr>
                  <w:rFonts w:ascii="Times New Roman" w:hAnsi="Times New Roman"/>
                  <w:color w:val="0000FF"/>
                  <w:u w:val="single"/>
                  <w:lang w:val="ru-RU"/>
                </w:rPr>
                <w:t>8</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37</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38</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32</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39</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40</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12</w:t>
              </w:r>
              <w:r>
                <w:rPr>
                  <w:rFonts w:ascii="Times New Roman" w:hAnsi="Times New Roman"/>
                  <w:color w:val="0000FF"/>
                  <w:u w:val="single"/>
                </w:rPr>
                <w:t>fe</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41</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1858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42</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20</w:t>
              </w:r>
              <w:r>
                <w:rPr>
                  <w:rFonts w:ascii="Times New Roman" w:hAnsi="Times New Roman"/>
                  <w:color w:val="0000FF"/>
                  <w:u w:val="single"/>
                </w:rPr>
                <w:t>f</w:t>
              </w:r>
              <w:r w:rsidRPr="00831DDD">
                <w:rPr>
                  <w:rFonts w:ascii="Times New Roman" w:hAnsi="Times New Roman"/>
                  <w:color w:val="0000FF"/>
                  <w:u w:val="single"/>
                  <w:lang w:val="ru-RU"/>
                </w:rPr>
                <w:t>0</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43</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197</w:t>
              </w:r>
              <w:r>
                <w:rPr>
                  <w:rFonts w:ascii="Times New Roman" w:hAnsi="Times New Roman"/>
                  <w:color w:val="0000FF"/>
                  <w:u w:val="single"/>
                </w:rPr>
                <w:t>a</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45</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1</w:t>
              </w:r>
              <w:r>
                <w:rPr>
                  <w:rFonts w:ascii="Times New Roman" w:hAnsi="Times New Roman"/>
                  <w:color w:val="0000FF"/>
                  <w:u w:val="single"/>
                </w:rPr>
                <w:t>aec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47</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197</w:t>
              </w:r>
              <w:r>
                <w:rPr>
                  <w:rFonts w:ascii="Times New Roman" w:hAnsi="Times New Roman"/>
                  <w:color w:val="0000FF"/>
                  <w:u w:val="single"/>
                </w:rPr>
                <w:t>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48</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21</w:t>
              </w:r>
              <w:r>
                <w:rPr>
                  <w:rFonts w:ascii="Times New Roman" w:hAnsi="Times New Roman"/>
                  <w:color w:val="0000FF"/>
                  <w:u w:val="single"/>
                </w:rPr>
                <w:t>fe</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49</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51</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52</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53</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23</w:t>
              </w:r>
              <w:r>
                <w:rPr>
                  <w:rFonts w:ascii="Times New Roman" w:hAnsi="Times New Roman"/>
                  <w:color w:val="0000FF"/>
                  <w:u w:val="single"/>
                </w:rPr>
                <w:t>ca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54</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Подготовка к контрольной работе </w:t>
            </w:r>
            <w:r w:rsidRPr="00C40A1F">
              <w:rPr>
                <w:rFonts w:ascii="Times New Roman" w:hAnsi="Times New Roman"/>
                <w:color w:val="000000"/>
                <w:sz w:val="24"/>
                <w:lang w:val="ru-RU"/>
              </w:rPr>
              <w:lastRenderedPageBreak/>
              <w:t xml:space="preserve">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25</w:t>
              </w:r>
              <w:r>
                <w:rPr>
                  <w:rFonts w:ascii="Times New Roman" w:hAnsi="Times New Roman"/>
                  <w:color w:val="0000FF"/>
                  <w:u w:val="single"/>
                </w:rPr>
                <w:t>f</w:t>
              </w:r>
              <w:r w:rsidRPr="00C40A1F">
                <w:rPr>
                  <w:rFonts w:ascii="Times New Roman" w:hAnsi="Times New Roman"/>
                  <w:color w:val="0000FF"/>
                  <w:u w:val="single"/>
                  <w:lang w:val="ru-RU"/>
                </w:rPr>
                <w:t>0</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56</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2</w:t>
              </w:r>
              <w:r>
                <w:rPr>
                  <w:rFonts w:ascii="Times New Roman" w:hAnsi="Times New Roman"/>
                  <w:color w:val="0000FF"/>
                  <w:u w:val="single"/>
                </w:rPr>
                <w:t>abe</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57</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58</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2</w:t>
              </w:r>
              <w:r>
                <w:rPr>
                  <w:rFonts w:ascii="Times New Roman" w:hAnsi="Times New Roman"/>
                  <w:color w:val="0000FF"/>
                  <w:u w:val="single"/>
                </w:rPr>
                <w:t>fe</w:t>
              </w:r>
              <w:r w:rsidRPr="00C40A1F">
                <w:rPr>
                  <w:rFonts w:ascii="Times New Roman" w:hAnsi="Times New Roman"/>
                  <w:color w:val="0000FF"/>
                  <w:u w:val="single"/>
                  <w:lang w:val="ru-RU"/>
                </w:rPr>
                <w:t>6</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59</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2</w:t>
              </w:r>
              <w:r>
                <w:rPr>
                  <w:rFonts w:ascii="Times New Roman" w:hAnsi="Times New Roman"/>
                  <w:color w:val="0000FF"/>
                  <w:u w:val="single"/>
                </w:rPr>
                <w:t>c</w:t>
              </w:r>
              <w:r w:rsidRPr="00831DDD">
                <w:rPr>
                  <w:rFonts w:ascii="Times New Roman" w:hAnsi="Times New Roman"/>
                  <w:color w:val="0000FF"/>
                  <w:u w:val="single"/>
                  <w:lang w:val="ru-RU"/>
                </w:rPr>
                <w:t>6</w:t>
              </w:r>
              <w:r>
                <w:rPr>
                  <w:rFonts w:ascii="Times New Roman" w:hAnsi="Times New Roman"/>
                  <w:color w:val="0000FF"/>
                  <w:u w:val="single"/>
                </w:rPr>
                <w:t>c</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60</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61</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31</w:t>
              </w:r>
              <w:r>
                <w:rPr>
                  <w:rFonts w:ascii="Times New Roman" w:hAnsi="Times New Roman"/>
                  <w:color w:val="0000FF"/>
                  <w:u w:val="single"/>
                </w:rPr>
                <w:t>d</w:t>
              </w:r>
              <w:r w:rsidRPr="00831DDD">
                <w:rPr>
                  <w:rFonts w:ascii="Times New Roman" w:hAnsi="Times New Roman"/>
                  <w:color w:val="0000FF"/>
                  <w:u w:val="single"/>
                  <w:lang w:val="ru-RU"/>
                </w:rPr>
                <w:t>0</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62</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3658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63</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38</w:t>
              </w:r>
              <w:r>
                <w:rPr>
                  <w:rFonts w:ascii="Times New Roman" w:hAnsi="Times New Roman"/>
                  <w:color w:val="0000FF"/>
                  <w:u w:val="single"/>
                </w:rPr>
                <w:t>c</w:t>
              </w:r>
              <w:r w:rsidRPr="00831DDD">
                <w:rPr>
                  <w:rFonts w:ascii="Times New Roman" w:hAnsi="Times New Roman"/>
                  <w:color w:val="0000FF"/>
                  <w:u w:val="single"/>
                  <w:lang w:val="ru-RU"/>
                </w:rPr>
                <w:t>4</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64</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Преломление света. Закон </w:t>
            </w:r>
            <w:r w:rsidRPr="00C40A1F">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3</w:t>
              </w:r>
              <w:r>
                <w:rPr>
                  <w:rFonts w:ascii="Times New Roman" w:hAnsi="Times New Roman"/>
                  <w:color w:val="0000FF"/>
                  <w:u w:val="single"/>
                </w:rPr>
                <w:t>aea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3</w:t>
              </w:r>
              <w:r>
                <w:rPr>
                  <w:rFonts w:ascii="Times New Roman" w:hAnsi="Times New Roman"/>
                  <w:color w:val="0000FF"/>
                  <w:u w:val="single"/>
                </w:rPr>
                <w:t>c</w:t>
              </w:r>
              <w:r w:rsidRPr="00C40A1F">
                <w:rPr>
                  <w:rFonts w:ascii="Times New Roman" w:hAnsi="Times New Roman"/>
                  <w:color w:val="0000FF"/>
                  <w:u w:val="single"/>
                  <w:lang w:val="ru-RU"/>
                </w:rPr>
                <w:t>5</w:t>
              </w:r>
              <w:r>
                <w:rPr>
                  <w:rFonts w:ascii="Times New Roman" w:hAnsi="Times New Roman"/>
                  <w:color w:val="0000FF"/>
                  <w:u w:val="single"/>
                </w:rPr>
                <w:t>c</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66</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67</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68</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3</w:t>
              </w:r>
              <w:r>
                <w:rPr>
                  <w:rFonts w:ascii="Times New Roman" w:hAnsi="Times New Roman"/>
                  <w:color w:val="0000FF"/>
                  <w:u w:val="single"/>
                </w:rPr>
                <w:t>f</w:t>
              </w:r>
              <w:r w:rsidRPr="00831DDD">
                <w:rPr>
                  <w:rFonts w:ascii="Times New Roman" w:hAnsi="Times New Roman"/>
                  <w:color w:val="0000FF"/>
                  <w:u w:val="single"/>
                  <w:lang w:val="ru-RU"/>
                </w:rPr>
                <w:t>2</w:t>
              </w:r>
              <w:r>
                <w:rPr>
                  <w:rFonts w:ascii="Times New Roman" w:hAnsi="Times New Roman"/>
                  <w:color w:val="0000FF"/>
                  <w:u w:val="single"/>
                </w:rPr>
                <w:t>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69</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b</w:t>
              </w:r>
              <w:r w:rsidRPr="00831DDD">
                <w:rPr>
                  <w:rFonts w:ascii="Times New Roman" w:hAnsi="Times New Roman"/>
                  <w:color w:val="0000FF"/>
                  <w:u w:val="single"/>
                  <w:lang w:val="ru-RU"/>
                </w:rPr>
                <w:t>444</w:t>
              </w:r>
              <w:r>
                <w:rPr>
                  <w:rFonts w:ascii="Times New Roman" w:hAnsi="Times New Roman"/>
                  <w:color w:val="0000FF"/>
                  <w:u w:val="single"/>
                </w:rPr>
                <w:t>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4206</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71</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0</w:t>
              </w:r>
              <w:r>
                <w:rPr>
                  <w:rFonts w:ascii="Times New Roman" w:hAnsi="Times New Roman"/>
                  <w:color w:val="0000FF"/>
                  <w:u w:val="single"/>
                </w:rPr>
                <w:t>a</w:t>
              </w:r>
              <w:r w:rsidRPr="00C40A1F">
                <w:rPr>
                  <w:rFonts w:ascii="Times New Roman" w:hAnsi="Times New Roman"/>
                  <w:color w:val="0000FF"/>
                  <w:u w:val="single"/>
                  <w:lang w:val="ru-RU"/>
                </w:rPr>
                <w:t>7</w:t>
              </w:r>
              <w:r>
                <w:rPr>
                  <w:rFonts w:ascii="Times New Roman" w:hAnsi="Times New Roman"/>
                  <w:color w:val="0000FF"/>
                  <w:u w:val="single"/>
                </w:rPr>
                <w:t>e</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72</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b</w:t>
              </w:r>
              <w:r w:rsidRPr="00C40A1F">
                <w:rPr>
                  <w:rFonts w:ascii="Times New Roman" w:hAnsi="Times New Roman"/>
                  <w:color w:val="0000FF"/>
                  <w:u w:val="single"/>
                  <w:lang w:val="ru-RU"/>
                </w:rPr>
                <w:t>4684</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73</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74</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 xml:space="preserve">Дисперсия </w:t>
            </w:r>
            <w:r>
              <w:rPr>
                <w:rFonts w:ascii="Times New Roman" w:hAnsi="Times New Roman"/>
                <w:color w:val="000000"/>
                <w:sz w:val="24"/>
              </w:rPr>
              <w:lastRenderedPageBreak/>
              <w:t>света</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0</w:t>
              </w:r>
              <w:r>
                <w:rPr>
                  <w:rFonts w:ascii="Times New Roman" w:hAnsi="Times New Roman"/>
                  <w:color w:val="0000FF"/>
                  <w:u w:val="single"/>
                </w:rPr>
                <w:t>f</w:t>
              </w:r>
              <w:r w:rsidRPr="00831DDD">
                <w:rPr>
                  <w:rFonts w:ascii="Times New Roman" w:hAnsi="Times New Roman"/>
                  <w:color w:val="0000FF"/>
                  <w:u w:val="single"/>
                  <w:lang w:val="ru-RU"/>
                </w:rPr>
                <w:t>4</w:t>
              </w:r>
              <w:r>
                <w:rPr>
                  <w:rFonts w:ascii="Times New Roman" w:hAnsi="Times New Roman"/>
                  <w:color w:val="0000FF"/>
                  <w:u w:val="single"/>
                </w:rPr>
                <w:t>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0</w:t>
              </w:r>
              <w:r>
                <w:rPr>
                  <w:rFonts w:ascii="Times New Roman" w:hAnsi="Times New Roman"/>
                  <w:color w:val="0000FF"/>
                  <w:u w:val="single"/>
                </w:rPr>
                <w:t>e</w:t>
              </w:r>
              <w:r w:rsidRPr="00831DDD">
                <w:rPr>
                  <w:rFonts w:ascii="Times New Roman" w:hAnsi="Times New Roman"/>
                  <w:color w:val="0000FF"/>
                  <w:u w:val="single"/>
                  <w:lang w:val="ru-RU"/>
                </w:rPr>
                <w:t>2</w:t>
              </w:r>
              <w:r>
                <w:rPr>
                  <w:rFonts w:ascii="Times New Roman" w:hAnsi="Times New Roman"/>
                  <w:color w:val="0000FF"/>
                  <w:u w:val="single"/>
                </w:rPr>
                <w:t>a</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77</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12</w:t>
              </w:r>
              <w:r>
                <w:rPr>
                  <w:rFonts w:ascii="Times New Roman" w:hAnsi="Times New Roman"/>
                  <w:color w:val="0000FF"/>
                  <w:u w:val="single"/>
                </w:rPr>
                <w:t>a</w:t>
              </w:r>
              <w:r w:rsidRPr="00C40A1F">
                <w:rPr>
                  <w:rFonts w:ascii="Times New Roman" w:hAnsi="Times New Roman"/>
                  <w:color w:val="0000FF"/>
                  <w:u w:val="single"/>
                  <w:lang w:val="ru-RU"/>
                </w:rPr>
                <w:t>8</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78</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79</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144</w:t>
              </w:r>
              <w:r>
                <w:rPr>
                  <w:rFonts w:ascii="Times New Roman" w:hAnsi="Times New Roman"/>
                  <w:color w:val="0000FF"/>
                  <w:u w:val="single"/>
                </w:rPr>
                <w:t>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1550</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81</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1672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82</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18</w:t>
              </w:r>
              <w:r>
                <w:rPr>
                  <w:rFonts w:ascii="Times New Roman" w:hAnsi="Times New Roman"/>
                  <w:color w:val="0000FF"/>
                  <w:u w:val="single"/>
                </w:rPr>
                <w:t>ac</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83</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1</w:t>
              </w:r>
              <w:r>
                <w:rPr>
                  <w:rFonts w:ascii="Times New Roman" w:hAnsi="Times New Roman"/>
                  <w:color w:val="0000FF"/>
                  <w:u w:val="single"/>
                </w:rPr>
                <w:t>a</w:t>
              </w:r>
              <w:r w:rsidRPr="00831DDD">
                <w:rPr>
                  <w:rFonts w:ascii="Times New Roman" w:hAnsi="Times New Roman"/>
                  <w:color w:val="0000FF"/>
                  <w:u w:val="single"/>
                  <w:lang w:val="ru-RU"/>
                </w:rPr>
                <w:t>14</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84</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1</w:t>
              </w:r>
              <w:r>
                <w:rPr>
                  <w:rFonts w:ascii="Times New Roman" w:hAnsi="Times New Roman"/>
                  <w:color w:val="0000FF"/>
                  <w:u w:val="single"/>
                </w:rPr>
                <w:t>b</w:t>
              </w:r>
              <w:r w:rsidRPr="00831DDD">
                <w:rPr>
                  <w:rFonts w:ascii="Times New Roman" w:hAnsi="Times New Roman"/>
                  <w:color w:val="0000FF"/>
                  <w:u w:val="single"/>
                  <w:lang w:val="ru-RU"/>
                </w:rPr>
                <w:t>4</w:t>
              </w:r>
              <w:r>
                <w:rPr>
                  <w:rFonts w:ascii="Times New Roman" w:hAnsi="Times New Roman"/>
                  <w:color w:val="0000FF"/>
                  <w:u w:val="single"/>
                </w:rPr>
                <w:t>a</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85</w:t>
            </w:r>
          </w:p>
        </w:tc>
        <w:tc>
          <w:tcPr>
            <w:tcW w:w="3520" w:type="dxa"/>
            <w:tcMar>
              <w:top w:w="50" w:type="dxa"/>
              <w:left w:w="100" w:type="dxa"/>
            </w:tcMar>
            <w:vAlign w:val="center"/>
          </w:tcPr>
          <w:p w:rsidR="00F94997" w:rsidRDefault="00C40A1F">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86</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Урок-конференция "Радиоактивные излучения в природе, медицине, </w:t>
            </w:r>
            <w:r w:rsidRPr="00C40A1F">
              <w:rPr>
                <w:rFonts w:ascii="Times New Roman" w:hAnsi="Times New Roman"/>
                <w:color w:val="000000"/>
                <w:sz w:val="24"/>
                <w:lang w:val="ru-RU"/>
              </w:rPr>
              <w:lastRenderedPageBreak/>
              <w:t>технике"</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2126</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w:t>
              </w:r>
              <w:r>
                <w:rPr>
                  <w:rFonts w:ascii="Times New Roman" w:hAnsi="Times New Roman"/>
                  <w:color w:val="0000FF"/>
                  <w:u w:val="single"/>
                </w:rPr>
                <w:t>c</w:t>
              </w:r>
              <w:r w:rsidRPr="00C40A1F">
                <w:rPr>
                  <w:rFonts w:ascii="Times New Roman" w:hAnsi="Times New Roman"/>
                  <w:color w:val="0000FF"/>
                  <w:u w:val="single"/>
                  <w:lang w:val="ru-RU"/>
                </w:rPr>
                <w:t>58</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88</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w:t>
              </w:r>
              <w:r>
                <w:rPr>
                  <w:rFonts w:ascii="Times New Roman" w:hAnsi="Times New Roman"/>
                  <w:color w:val="0000FF"/>
                  <w:u w:val="single"/>
                </w:rPr>
                <w:t>d</w:t>
              </w:r>
              <w:r w:rsidRPr="00C40A1F">
                <w:rPr>
                  <w:rFonts w:ascii="Times New Roman" w:hAnsi="Times New Roman"/>
                  <w:color w:val="0000FF"/>
                  <w:u w:val="single"/>
                  <w:lang w:val="ru-RU"/>
                </w:rPr>
                <w:t>7</w:t>
              </w:r>
              <w:r>
                <w:rPr>
                  <w:rFonts w:ascii="Times New Roman" w:hAnsi="Times New Roman"/>
                  <w:color w:val="0000FF"/>
                  <w:u w:val="single"/>
                </w:rPr>
                <w:t>a</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89</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1</w:t>
              </w:r>
              <w:r>
                <w:rPr>
                  <w:rFonts w:ascii="Times New Roman" w:hAnsi="Times New Roman"/>
                  <w:color w:val="0000FF"/>
                  <w:u w:val="single"/>
                </w:rPr>
                <w:t>e</w:t>
              </w:r>
              <w:r w:rsidRPr="00C40A1F">
                <w:rPr>
                  <w:rFonts w:ascii="Times New Roman" w:hAnsi="Times New Roman"/>
                  <w:color w:val="0000FF"/>
                  <w:u w:val="single"/>
                  <w:lang w:val="ru-RU"/>
                </w:rPr>
                <w:t>88</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91</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92</w:t>
            </w:r>
          </w:p>
        </w:tc>
        <w:tc>
          <w:tcPr>
            <w:tcW w:w="3520" w:type="dxa"/>
            <w:tcMar>
              <w:top w:w="50" w:type="dxa"/>
              <w:left w:w="100" w:type="dxa"/>
            </w:tcMar>
            <w:vAlign w:val="center"/>
          </w:tcPr>
          <w:p w:rsidR="00F94997" w:rsidRDefault="00C40A1F">
            <w:pPr>
              <w:spacing w:after="0"/>
              <w:ind w:left="135"/>
            </w:pPr>
            <w:r w:rsidRPr="00C40A1F">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223</w:t>
              </w:r>
              <w:r>
                <w:rPr>
                  <w:rFonts w:ascii="Times New Roman" w:hAnsi="Times New Roman"/>
                  <w:color w:val="0000FF"/>
                  <w:u w:val="single"/>
                </w:rPr>
                <w:t>e</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93</w:t>
            </w:r>
          </w:p>
        </w:tc>
        <w:tc>
          <w:tcPr>
            <w:tcW w:w="3520" w:type="dxa"/>
            <w:tcMar>
              <w:top w:w="50" w:type="dxa"/>
              <w:left w:w="100" w:type="dxa"/>
            </w:tcMar>
            <w:vAlign w:val="center"/>
          </w:tcPr>
          <w:p w:rsidR="00F94997" w:rsidRDefault="00C40A1F">
            <w:pPr>
              <w:spacing w:after="0"/>
              <w:ind w:left="135"/>
            </w:pPr>
            <w:r w:rsidRPr="00831DDD">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94</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245</w:t>
              </w:r>
              <w:r>
                <w:rPr>
                  <w:rFonts w:ascii="Times New Roman" w:hAnsi="Times New Roman"/>
                  <w:color w:val="0000FF"/>
                  <w:u w:val="single"/>
                </w:rPr>
                <w:t>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95</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2572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lastRenderedPageBreak/>
              <w:t>96</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w:t>
              </w:r>
              <w:r>
                <w:rPr>
                  <w:rFonts w:ascii="Times New Roman" w:hAnsi="Times New Roman"/>
                  <w:color w:val="0000FF"/>
                  <w:u w:val="single"/>
                </w:rPr>
                <w:t>a</w:t>
              </w:r>
              <w:r w:rsidRPr="00831DDD">
                <w:rPr>
                  <w:rFonts w:ascii="Times New Roman" w:hAnsi="Times New Roman"/>
                  <w:color w:val="0000FF"/>
                  <w:u w:val="single"/>
                  <w:lang w:val="ru-RU"/>
                </w:rPr>
                <w:t>22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97</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w:t>
              </w:r>
              <w:r>
                <w:rPr>
                  <w:rFonts w:ascii="Times New Roman" w:hAnsi="Times New Roman"/>
                  <w:color w:val="0000FF"/>
                  <w:u w:val="single"/>
                </w:rPr>
                <w:t>b</w:t>
              </w:r>
              <w:r w:rsidRPr="00831DDD">
                <w:rPr>
                  <w:rFonts w:ascii="Times New Roman" w:hAnsi="Times New Roman"/>
                  <w:color w:val="0000FF"/>
                  <w:u w:val="single"/>
                  <w:lang w:val="ru-RU"/>
                </w:rPr>
                <w:t>30</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98</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w:t>
              </w:r>
              <w:r>
                <w:rPr>
                  <w:rFonts w:ascii="Times New Roman" w:hAnsi="Times New Roman"/>
                  <w:color w:val="0000FF"/>
                  <w:u w:val="single"/>
                </w:rPr>
                <w:t>c</w:t>
              </w:r>
              <w:r w:rsidRPr="00831DDD">
                <w:rPr>
                  <w:rFonts w:ascii="Times New Roman" w:hAnsi="Times New Roman"/>
                  <w:color w:val="0000FF"/>
                  <w:u w:val="single"/>
                  <w:lang w:val="ru-RU"/>
                </w:rPr>
                <w:t>52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99</w:t>
            </w:r>
          </w:p>
        </w:tc>
        <w:tc>
          <w:tcPr>
            <w:tcW w:w="3520"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F94997" w:rsidRDefault="00C40A1F">
            <w:pPr>
              <w:spacing w:after="0"/>
              <w:ind w:left="135"/>
              <w:jc w:val="center"/>
            </w:pPr>
            <w:r w:rsidRPr="00831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831DDD" w:rsidRDefault="00C40A1F">
            <w:pPr>
              <w:spacing w:after="0"/>
              <w:ind w:left="135"/>
              <w:rPr>
                <w:lang w:val="ru-RU"/>
              </w:rPr>
            </w:pPr>
            <w:r w:rsidRPr="00831DD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31DDD">
                <w:rPr>
                  <w:rFonts w:ascii="Times New Roman" w:hAnsi="Times New Roman"/>
                  <w:color w:val="0000FF"/>
                  <w:u w:val="single"/>
                  <w:lang w:val="ru-RU"/>
                </w:rPr>
                <w:t>://</w:t>
              </w:r>
              <w:r>
                <w:rPr>
                  <w:rFonts w:ascii="Times New Roman" w:hAnsi="Times New Roman"/>
                  <w:color w:val="0000FF"/>
                  <w:u w:val="single"/>
                </w:rPr>
                <w:t>m</w:t>
              </w:r>
              <w:r w:rsidRPr="00831DDD">
                <w:rPr>
                  <w:rFonts w:ascii="Times New Roman" w:hAnsi="Times New Roman"/>
                  <w:color w:val="0000FF"/>
                  <w:u w:val="single"/>
                  <w:lang w:val="ru-RU"/>
                </w:rPr>
                <w:t>.</w:t>
              </w:r>
              <w:r>
                <w:rPr>
                  <w:rFonts w:ascii="Times New Roman" w:hAnsi="Times New Roman"/>
                  <w:color w:val="0000FF"/>
                  <w:u w:val="single"/>
                </w:rPr>
                <w:t>edsoo</w:t>
              </w:r>
              <w:r w:rsidRPr="00831DDD">
                <w:rPr>
                  <w:rFonts w:ascii="Times New Roman" w:hAnsi="Times New Roman"/>
                  <w:color w:val="0000FF"/>
                  <w:u w:val="single"/>
                  <w:lang w:val="ru-RU"/>
                </w:rPr>
                <w:t>.</w:t>
              </w:r>
              <w:r>
                <w:rPr>
                  <w:rFonts w:ascii="Times New Roman" w:hAnsi="Times New Roman"/>
                  <w:color w:val="0000FF"/>
                  <w:u w:val="single"/>
                </w:rPr>
                <w:t>ru</w:t>
              </w:r>
              <w:r w:rsidRPr="00831DDD">
                <w:rPr>
                  <w:rFonts w:ascii="Times New Roman" w:hAnsi="Times New Roman"/>
                  <w:color w:val="0000FF"/>
                  <w:u w:val="single"/>
                  <w:lang w:val="ru-RU"/>
                </w:rPr>
                <w:t>/</w:t>
              </w:r>
              <w:r>
                <w:rPr>
                  <w:rFonts w:ascii="Times New Roman" w:hAnsi="Times New Roman"/>
                  <w:color w:val="0000FF"/>
                  <w:u w:val="single"/>
                </w:rPr>
                <w:t>ff</w:t>
              </w:r>
              <w:r w:rsidRPr="00831DDD">
                <w:rPr>
                  <w:rFonts w:ascii="Times New Roman" w:hAnsi="Times New Roman"/>
                  <w:color w:val="0000FF"/>
                  <w:u w:val="single"/>
                  <w:lang w:val="ru-RU"/>
                </w:rPr>
                <w:t>0</w:t>
              </w:r>
              <w:r>
                <w:rPr>
                  <w:rFonts w:ascii="Times New Roman" w:hAnsi="Times New Roman"/>
                  <w:color w:val="0000FF"/>
                  <w:u w:val="single"/>
                </w:rPr>
                <w:t>c</w:t>
              </w:r>
              <w:r w:rsidRPr="00831DDD">
                <w:rPr>
                  <w:rFonts w:ascii="Times New Roman" w:hAnsi="Times New Roman"/>
                  <w:color w:val="0000FF"/>
                  <w:u w:val="single"/>
                  <w:lang w:val="ru-RU"/>
                </w:rPr>
                <w:t>2</w:t>
              </w:r>
              <w:r>
                <w:rPr>
                  <w:rFonts w:ascii="Times New Roman" w:hAnsi="Times New Roman"/>
                  <w:color w:val="0000FF"/>
                  <w:u w:val="single"/>
                </w:rPr>
                <w:t>d</w:t>
              </w:r>
              <w:r w:rsidRPr="00831DDD">
                <w:rPr>
                  <w:rFonts w:ascii="Times New Roman" w:hAnsi="Times New Roman"/>
                  <w:color w:val="0000FF"/>
                  <w:u w:val="single"/>
                  <w:lang w:val="ru-RU"/>
                </w:rPr>
                <w:t>6</w:t>
              </w:r>
              <w:r>
                <w:rPr>
                  <w:rFonts w:ascii="Times New Roman" w:hAnsi="Times New Roman"/>
                  <w:color w:val="0000FF"/>
                  <w:u w:val="single"/>
                </w:rPr>
                <w:t>a</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100</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2</w:t>
              </w:r>
              <w:r>
                <w:rPr>
                  <w:rFonts w:ascii="Times New Roman" w:hAnsi="Times New Roman"/>
                  <w:color w:val="0000FF"/>
                  <w:u w:val="single"/>
                </w:rPr>
                <w:t>e</w:t>
              </w:r>
              <w:r w:rsidRPr="00C40A1F">
                <w:rPr>
                  <w:rFonts w:ascii="Times New Roman" w:hAnsi="Times New Roman"/>
                  <w:color w:val="0000FF"/>
                  <w:u w:val="single"/>
                  <w:lang w:val="ru-RU"/>
                </w:rPr>
                <w:t>82</w:t>
              </w:r>
            </w:hyperlink>
          </w:p>
        </w:tc>
      </w:tr>
      <w:tr w:rsidR="00F94997" w:rsidRPr="00831DDD">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101</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40A1F">
                <w:rPr>
                  <w:rFonts w:ascii="Times New Roman" w:hAnsi="Times New Roman"/>
                  <w:color w:val="0000FF"/>
                  <w:u w:val="single"/>
                  <w:lang w:val="ru-RU"/>
                </w:rPr>
                <w:t>://</w:t>
              </w:r>
              <w:r>
                <w:rPr>
                  <w:rFonts w:ascii="Times New Roman" w:hAnsi="Times New Roman"/>
                  <w:color w:val="0000FF"/>
                  <w:u w:val="single"/>
                </w:rPr>
                <w:t>m</w:t>
              </w:r>
              <w:r w:rsidRPr="00C40A1F">
                <w:rPr>
                  <w:rFonts w:ascii="Times New Roman" w:hAnsi="Times New Roman"/>
                  <w:color w:val="0000FF"/>
                  <w:u w:val="single"/>
                  <w:lang w:val="ru-RU"/>
                </w:rPr>
                <w:t>.</w:t>
              </w:r>
              <w:r>
                <w:rPr>
                  <w:rFonts w:ascii="Times New Roman" w:hAnsi="Times New Roman"/>
                  <w:color w:val="0000FF"/>
                  <w:u w:val="single"/>
                </w:rPr>
                <w:t>edsoo</w:t>
              </w:r>
              <w:r w:rsidRPr="00C40A1F">
                <w:rPr>
                  <w:rFonts w:ascii="Times New Roman" w:hAnsi="Times New Roman"/>
                  <w:color w:val="0000FF"/>
                  <w:u w:val="single"/>
                  <w:lang w:val="ru-RU"/>
                </w:rPr>
                <w:t>.</w:t>
              </w:r>
              <w:r>
                <w:rPr>
                  <w:rFonts w:ascii="Times New Roman" w:hAnsi="Times New Roman"/>
                  <w:color w:val="0000FF"/>
                  <w:u w:val="single"/>
                </w:rPr>
                <w:t>ru</w:t>
              </w:r>
              <w:r w:rsidRPr="00C40A1F">
                <w:rPr>
                  <w:rFonts w:ascii="Times New Roman" w:hAnsi="Times New Roman"/>
                  <w:color w:val="0000FF"/>
                  <w:u w:val="single"/>
                  <w:lang w:val="ru-RU"/>
                </w:rPr>
                <w:t>/</w:t>
              </w:r>
              <w:r>
                <w:rPr>
                  <w:rFonts w:ascii="Times New Roman" w:hAnsi="Times New Roman"/>
                  <w:color w:val="0000FF"/>
                  <w:u w:val="single"/>
                </w:rPr>
                <w:t>ff</w:t>
              </w:r>
              <w:r w:rsidRPr="00C40A1F">
                <w:rPr>
                  <w:rFonts w:ascii="Times New Roman" w:hAnsi="Times New Roman"/>
                  <w:color w:val="0000FF"/>
                  <w:u w:val="single"/>
                  <w:lang w:val="ru-RU"/>
                </w:rPr>
                <w:t>0</w:t>
              </w:r>
              <w:r>
                <w:rPr>
                  <w:rFonts w:ascii="Times New Roman" w:hAnsi="Times New Roman"/>
                  <w:color w:val="0000FF"/>
                  <w:u w:val="single"/>
                </w:rPr>
                <w:t>c</w:t>
              </w:r>
              <w:r w:rsidRPr="00C40A1F">
                <w:rPr>
                  <w:rFonts w:ascii="Times New Roman" w:hAnsi="Times New Roman"/>
                  <w:color w:val="0000FF"/>
                  <w:u w:val="single"/>
                  <w:lang w:val="ru-RU"/>
                </w:rPr>
                <w:t>3044</w:t>
              </w:r>
            </w:hyperlink>
          </w:p>
        </w:tc>
      </w:tr>
      <w:tr w:rsidR="00F94997">
        <w:trPr>
          <w:trHeight w:val="144"/>
          <w:tblCellSpacing w:w="0" w:type="dxa"/>
        </w:trPr>
        <w:tc>
          <w:tcPr>
            <w:tcW w:w="443" w:type="dxa"/>
            <w:tcMar>
              <w:top w:w="50" w:type="dxa"/>
              <w:left w:w="100" w:type="dxa"/>
            </w:tcMar>
            <w:vAlign w:val="center"/>
          </w:tcPr>
          <w:p w:rsidR="00F94997" w:rsidRDefault="00C40A1F">
            <w:pPr>
              <w:spacing w:after="0"/>
            </w:pPr>
            <w:r>
              <w:rPr>
                <w:rFonts w:ascii="Times New Roman" w:hAnsi="Times New Roman"/>
                <w:color w:val="000000"/>
                <w:sz w:val="24"/>
              </w:rPr>
              <w:t>102</w:t>
            </w:r>
          </w:p>
        </w:tc>
        <w:tc>
          <w:tcPr>
            <w:tcW w:w="3520" w:type="dxa"/>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94997" w:rsidRDefault="00F94997">
            <w:pPr>
              <w:spacing w:after="0"/>
              <w:ind w:left="135"/>
              <w:jc w:val="center"/>
            </w:pPr>
          </w:p>
        </w:tc>
        <w:tc>
          <w:tcPr>
            <w:tcW w:w="1569" w:type="dxa"/>
            <w:tcMar>
              <w:top w:w="50" w:type="dxa"/>
              <w:left w:w="100" w:type="dxa"/>
            </w:tcMar>
            <w:vAlign w:val="center"/>
          </w:tcPr>
          <w:p w:rsidR="00F94997" w:rsidRDefault="00F94997">
            <w:pPr>
              <w:spacing w:after="0"/>
              <w:ind w:left="135"/>
              <w:jc w:val="center"/>
            </w:pPr>
          </w:p>
        </w:tc>
        <w:tc>
          <w:tcPr>
            <w:tcW w:w="1104" w:type="dxa"/>
            <w:tcMar>
              <w:top w:w="50" w:type="dxa"/>
              <w:left w:w="100" w:type="dxa"/>
            </w:tcMar>
            <w:vAlign w:val="center"/>
          </w:tcPr>
          <w:p w:rsidR="00F94997" w:rsidRDefault="00F94997">
            <w:pPr>
              <w:spacing w:after="0"/>
              <w:ind w:left="135"/>
            </w:pPr>
          </w:p>
        </w:tc>
        <w:tc>
          <w:tcPr>
            <w:tcW w:w="1914" w:type="dxa"/>
            <w:tcMar>
              <w:top w:w="50" w:type="dxa"/>
              <w:left w:w="100" w:type="dxa"/>
            </w:tcMar>
            <w:vAlign w:val="center"/>
          </w:tcPr>
          <w:p w:rsidR="00F94997" w:rsidRDefault="00F94997">
            <w:pPr>
              <w:spacing w:after="0"/>
              <w:ind w:left="135"/>
            </w:pPr>
          </w:p>
        </w:tc>
      </w:tr>
      <w:tr w:rsidR="00F94997">
        <w:trPr>
          <w:trHeight w:val="144"/>
          <w:tblCellSpacing w:w="0" w:type="dxa"/>
        </w:trPr>
        <w:tc>
          <w:tcPr>
            <w:tcW w:w="0" w:type="auto"/>
            <w:gridSpan w:val="2"/>
            <w:tcMar>
              <w:top w:w="50" w:type="dxa"/>
              <w:left w:w="100" w:type="dxa"/>
            </w:tcMar>
            <w:vAlign w:val="center"/>
          </w:tcPr>
          <w:p w:rsidR="00F94997" w:rsidRPr="00C40A1F" w:rsidRDefault="00C40A1F">
            <w:pPr>
              <w:spacing w:after="0"/>
              <w:ind w:left="135"/>
              <w:rPr>
                <w:lang w:val="ru-RU"/>
              </w:rPr>
            </w:pPr>
            <w:r w:rsidRPr="00C40A1F">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F94997" w:rsidRDefault="00C40A1F">
            <w:pPr>
              <w:spacing w:after="0"/>
              <w:ind w:left="135"/>
              <w:jc w:val="center"/>
            </w:pPr>
            <w:r w:rsidRPr="00C40A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F94997" w:rsidRDefault="00C40A1F">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F94997" w:rsidRDefault="00F94997"/>
        </w:tc>
      </w:tr>
    </w:tbl>
    <w:p w:rsidR="00F94997" w:rsidRDefault="00F94997">
      <w:pPr>
        <w:sectPr w:rsidR="00F94997">
          <w:pgSz w:w="16383" w:h="11906" w:orient="landscape"/>
          <w:pgMar w:top="1134" w:right="850" w:bottom="1134" w:left="1701" w:header="720" w:footer="720" w:gutter="0"/>
          <w:cols w:space="720"/>
        </w:sectPr>
      </w:pPr>
    </w:p>
    <w:p w:rsidR="00F94997" w:rsidRDefault="00F94997">
      <w:pPr>
        <w:sectPr w:rsidR="00F94997">
          <w:pgSz w:w="16383" w:h="11906" w:orient="landscape"/>
          <w:pgMar w:top="1134" w:right="850" w:bottom="1134" w:left="1701" w:header="720" w:footer="720" w:gutter="0"/>
          <w:cols w:space="720"/>
        </w:sectPr>
      </w:pPr>
      <w:bookmarkStart w:id="8" w:name="block-73172862"/>
    </w:p>
    <w:bookmarkEnd w:id="8"/>
    <w:p w:rsidR="00F94997" w:rsidRPr="00C40A1F" w:rsidRDefault="00C40A1F">
      <w:pPr>
        <w:spacing w:before="199" w:after="120" w:line="336" w:lineRule="auto"/>
        <w:ind w:left="120"/>
        <w:rPr>
          <w:lang w:val="ru-RU"/>
        </w:rPr>
      </w:pPr>
      <w:r w:rsidRPr="00C40A1F">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F94997" w:rsidRPr="00C40A1F" w:rsidRDefault="00F94997">
      <w:pPr>
        <w:spacing w:before="199" w:after="120" w:line="336" w:lineRule="auto"/>
        <w:ind w:left="120"/>
        <w:rPr>
          <w:lang w:val="ru-RU"/>
        </w:rPr>
      </w:pPr>
    </w:p>
    <w:p w:rsidR="00F94997" w:rsidRDefault="00C40A1F">
      <w:pPr>
        <w:spacing w:before="199" w:after="120" w:line="336" w:lineRule="auto"/>
        <w:ind w:left="120"/>
      </w:pPr>
      <w:r>
        <w:rPr>
          <w:rFonts w:ascii="Times New Roman" w:hAnsi="Times New Roman"/>
          <w:b/>
          <w:color w:val="000000"/>
          <w:sz w:val="28"/>
        </w:rPr>
        <w:t>7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F94997" w:rsidRPr="00831DDD">
        <w:trPr>
          <w:trHeight w:val="144"/>
          <w:tblCellSpacing w:w="0" w:type="dxa"/>
        </w:trPr>
        <w:tc>
          <w:tcPr>
            <w:tcW w:w="1895"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F94997" w:rsidRPr="00C40A1F" w:rsidRDefault="00C40A1F">
            <w:pPr>
              <w:spacing w:after="0"/>
              <w:ind w:left="272"/>
              <w:rPr>
                <w:lang w:val="ru-RU"/>
              </w:rPr>
            </w:pPr>
            <w:r w:rsidRPr="00C40A1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4997">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использовать изученные понятия</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решать расчётные задачи в 1 – 2 действия, используя законы и </w:t>
            </w:r>
            <w:r w:rsidRPr="00C40A1F">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F94997" w:rsidRPr="00831DDD">
        <w:trPr>
          <w:trHeight w:val="144"/>
          <w:tblCellSpacing w:w="0" w:type="dxa"/>
        </w:trPr>
        <w:tc>
          <w:tcPr>
            <w:tcW w:w="189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F94997" w:rsidRPr="00C40A1F" w:rsidRDefault="00F94997">
      <w:pPr>
        <w:spacing w:after="0"/>
        <w:ind w:left="120"/>
        <w:rPr>
          <w:lang w:val="ru-RU"/>
        </w:rPr>
      </w:pPr>
    </w:p>
    <w:p w:rsidR="00F94997" w:rsidRDefault="00C40A1F">
      <w:pPr>
        <w:spacing w:before="199" w:after="199"/>
        <w:ind w:left="120"/>
      </w:pPr>
      <w:r>
        <w:rPr>
          <w:rFonts w:ascii="Times New Roman" w:hAnsi="Times New Roman"/>
          <w:b/>
          <w:color w:val="000000"/>
          <w:sz w:val="28"/>
        </w:rPr>
        <w:t>8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F94997" w:rsidRPr="00831DDD">
        <w:trPr>
          <w:trHeight w:val="144"/>
          <w:tblCellSpacing w:w="0" w:type="dxa"/>
        </w:trPr>
        <w:tc>
          <w:tcPr>
            <w:tcW w:w="1779"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F94997" w:rsidRPr="00C40A1F" w:rsidRDefault="00C40A1F">
            <w:pPr>
              <w:spacing w:after="0"/>
              <w:ind w:left="272"/>
              <w:rPr>
                <w:lang w:val="ru-RU"/>
              </w:rPr>
            </w:pPr>
            <w:r w:rsidRPr="00C40A1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4997">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использовать понятия</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различать явления по описанию их характерных свойств и на </w:t>
            </w:r>
            <w:r w:rsidRPr="00C40A1F">
              <w:rPr>
                <w:rFonts w:ascii="Times New Roman" w:hAnsi="Times New Roman"/>
                <w:color w:val="000000"/>
                <w:sz w:val="24"/>
                <w:lang w:val="ru-RU"/>
              </w:rPr>
              <w:lastRenderedPageBreak/>
              <w:t>основе опытов, демонстрирующих данное физическое явление</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94997">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C40A1F">
              <w:rPr>
                <w:rFonts w:ascii="Times New Roman" w:hAnsi="Times New Roman"/>
                <w:color w:val="000000"/>
                <w:sz w:val="24"/>
                <w:lang w:val="ru-RU"/>
              </w:rPr>
              <w:lastRenderedPageBreak/>
              <w:t>оборудования, описывать ход опыта и формулировать выводы</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использовать при выполнении учебных заданий научно-</w:t>
            </w:r>
            <w:r w:rsidRPr="00C40A1F">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F94997" w:rsidRPr="00831DDD">
        <w:trPr>
          <w:trHeight w:val="144"/>
          <w:tblCellSpacing w:w="0" w:type="dxa"/>
        </w:trPr>
        <w:tc>
          <w:tcPr>
            <w:tcW w:w="1779"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94997" w:rsidRPr="00C40A1F" w:rsidRDefault="00F94997">
      <w:pPr>
        <w:spacing w:after="0"/>
        <w:ind w:left="120"/>
        <w:rPr>
          <w:lang w:val="ru-RU"/>
        </w:rPr>
      </w:pPr>
    </w:p>
    <w:p w:rsidR="00F94997" w:rsidRDefault="00C40A1F">
      <w:pPr>
        <w:spacing w:before="199" w:after="199"/>
        <w:ind w:left="120"/>
      </w:pPr>
      <w:r>
        <w:rPr>
          <w:rFonts w:ascii="Times New Roman" w:hAnsi="Times New Roman"/>
          <w:b/>
          <w:color w:val="000000"/>
          <w:sz w:val="28"/>
        </w:rPr>
        <w:t>9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F94997" w:rsidRPr="00831DDD">
        <w:trPr>
          <w:trHeight w:val="144"/>
          <w:tblCellSpacing w:w="0" w:type="dxa"/>
        </w:trPr>
        <w:tc>
          <w:tcPr>
            <w:tcW w:w="1988"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F94997" w:rsidRPr="00C40A1F" w:rsidRDefault="00C40A1F">
            <w:pPr>
              <w:spacing w:after="0"/>
              <w:ind w:left="272"/>
              <w:rPr>
                <w:lang w:val="ru-RU"/>
              </w:rPr>
            </w:pPr>
            <w:r w:rsidRPr="00C40A1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94997">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использовать изученные понятия</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C40A1F">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94997">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C40A1F">
              <w:rPr>
                <w:rFonts w:ascii="Times New Roman" w:hAnsi="Times New Roman"/>
                <w:color w:val="000000"/>
                <w:sz w:val="24"/>
                <w:lang w:val="ru-RU"/>
              </w:rPr>
              <w:lastRenderedPageBreak/>
              <w:t>графиков, делать выводы по результатам исследования</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C40A1F">
              <w:rPr>
                <w:rFonts w:ascii="Times New Roman" w:hAnsi="Times New Roman"/>
                <w:color w:val="000000"/>
                <w:sz w:val="24"/>
                <w:lang w:val="ru-RU"/>
              </w:rPr>
              <w:lastRenderedPageBreak/>
              <w:t>знаковой системы в другую</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94997" w:rsidRPr="00C40A1F" w:rsidRDefault="00F94997">
      <w:pPr>
        <w:spacing w:after="0"/>
        <w:ind w:left="120"/>
        <w:rPr>
          <w:lang w:val="ru-RU"/>
        </w:rPr>
      </w:pPr>
    </w:p>
    <w:p w:rsidR="00F94997" w:rsidRPr="00C40A1F" w:rsidRDefault="00F94997">
      <w:pPr>
        <w:rPr>
          <w:lang w:val="ru-RU"/>
        </w:rPr>
        <w:sectPr w:rsidR="00F94997" w:rsidRPr="00C40A1F">
          <w:pgSz w:w="11906" w:h="16383"/>
          <w:pgMar w:top="1134" w:right="850" w:bottom="1134" w:left="1701" w:header="720" w:footer="720" w:gutter="0"/>
          <w:cols w:space="720"/>
        </w:sectPr>
      </w:pPr>
      <w:bookmarkStart w:id="9" w:name="block-73172865"/>
    </w:p>
    <w:bookmarkEnd w:id="9"/>
    <w:p w:rsidR="00F94997" w:rsidRDefault="00C40A1F">
      <w:pPr>
        <w:spacing w:before="199" w:after="120" w:line="336" w:lineRule="auto"/>
        <w:ind w:left="120"/>
      </w:pPr>
      <w:r>
        <w:rPr>
          <w:rFonts w:ascii="Times New Roman" w:hAnsi="Times New Roman"/>
          <w:b/>
          <w:color w:val="000000"/>
          <w:sz w:val="28"/>
        </w:rPr>
        <w:lastRenderedPageBreak/>
        <w:t>ПРОВЕРЯЕМЫЕ ЭЛЕМЕНТЫ СОДЕРЖАНИЯ</w:t>
      </w:r>
    </w:p>
    <w:p w:rsidR="00F94997" w:rsidRDefault="00F94997">
      <w:pPr>
        <w:spacing w:before="199" w:after="120" w:line="336" w:lineRule="auto"/>
        <w:ind w:left="120"/>
      </w:pPr>
    </w:p>
    <w:p w:rsidR="00F94997" w:rsidRDefault="00C40A1F">
      <w:pPr>
        <w:spacing w:before="199" w:after="120" w:line="336" w:lineRule="auto"/>
        <w:ind w:left="120"/>
      </w:pPr>
      <w:r>
        <w:rPr>
          <w:rFonts w:ascii="Times New Roman" w:hAnsi="Times New Roman"/>
          <w:b/>
          <w:color w:val="000000"/>
          <w:sz w:val="28"/>
        </w:rPr>
        <w:t>7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5"/>
        <w:gridCol w:w="1976"/>
        <w:gridCol w:w="6091"/>
      </w:tblGrid>
      <w:tr w:rsidR="00F94997">
        <w:trPr>
          <w:trHeight w:val="144"/>
          <w:tblCellSpacing w:w="0" w:type="dxa"/>
        </w:trPr>
        <w:tc>
          <w:tcPr>
            <w:tcW w:w="1166"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Проверяемые элементы содержания </w:t>
            </w:r>
          </w:p>
        </w:tc>
      </w:tr>
      <w:tr w:rsidR="00F94997" w:rsidRPr="00831DDD">
        <w:trPr>
          <w:trHeight w:val="144"/>
          <w:tblCellSpacing w:w="0" w:type="dxa"/>
        </w:trPr>
        <w:tc>
          <w:tcPr>
            <w:tcW w:w="1166"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F94997" w:rsidRPr="00C40A1F" w:rsidRDefault="00C40A1F">
            <w:pPr>
              <w:spacing w:after="0" w:line="336" w:lineRule="auto"/>
              <w:ind w:left="365"/>
              <w:rPr>
                <w:lang w:val="ru-RU"/>
              </w:rPr>
            </w:pPr>
            <w:r w:rsidRPr="00C40A1F">
              <w:rPr>
                <w:rFonts w:ascii="Times New Roman" w:hAnsi="Times New Roman"/>
                <w:color w:val="000000"/>
                <w:sz w:val="24"/>
                <w:lang w:val="ru-RU"/>
              </w:rPr>
              <w:t>ФИЗИКА И ЕЁ РОЛЬ В ПОЗНАНИИ ОКРУЖАЮЩЕГО МИРА</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Описание физических явлений с помощью моделей</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Практические работы: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###Измерение расстояний.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###Измерение объёма жидкости и твёрдого тела.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###Определение размеров малых тел.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F94997" w:rsidRPr="00831DDD">
        <w:trPr>
          <w:trHeight w:val="144"/>
          <w:tblCellSpacing w:w="0" w:type="dxa"/>
        </w:trPr>
        <w:tc>
          <w:tcPr>
            <w:tcW w:w="1166"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F94997" w:rsidRPr="00C40A1F" w:rsidRDefault="00C40A1F">
            <w:pPr>
              <w:spacing w:after="0" w:line="336" w:lineRule="auto"/>
              <w:ind w:left="365"/>
              <w:rPr>
                <w:lang w:val="ru-RU"/>
              </w:rPr>
            </w:pPr>
            <w:r w:rsidRPr="00C40A1F">
              <w:rPr>
                <w:rFonts w:ascii="Times New Roman" w:hAnsi="Times New Roman"/>
                <w:color w:val="000000"/>
                <w:sz w:val="24"/>
                <w:lang w:val="ru-RU"/>
              </w:rPr>
              <w:t>ПЕРВОНАЧАЛЬНЫЕ СВЕДЕНИЯ О СТРОЕНИИ ВЕЩЕСТВА</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F94997" w:rsidRPr="00C40A1F" w:rsidRDefault="00C40A1F">
            <w:pPr>
              <w:spacing w:after="0" w:line="336" w:lineRule="auto"/>
              <w:ind w:left="365"/>
              <w:rPr>
                <w:lang w:val="ru-RU"/>
              </w:rPr>
            </w:pPr>
            <w:r w:rsidRPr="00C40A1F">
              <w:rPr>
                <w:rFonts w:ascii="Times New Roman" w:hAnsi="Times New Roman"/>
                <w:color w:val="000000"/>
                <w:sz w:val="24"/>
                <w:lang w:val="ru-RU"/>
              </w:rPr>
              <w:t xml:space="preserve">Взаимодействие частиц вещества: притяжение и </w:t>
            </w:r>
            <w:r w:rsidRPr="00C40A1F">
              <w:rPr>
                <w:rFonts w:ascii="Times New Roman" w:hAnsi="Times New Roman"/>
                <w:color w:val="000000"/>
                <w:sz w:val="24"/>
                <w:lang w:val="ru-RU"/>
              </w:rPr>
              <w:lastRenderedPageBreak/>
              <w:t>отталкивание</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Особенности агрегатных состояний воды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Практические работы: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###Оценка диаметра атома методом рядов (с использованием фотографий).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###Опыты по наблюдению теплового расширения газов.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###Опыты по обнаружению действия сил молекулярного притяжения</w:t>
            </w:r>
          </w:p>
        </w:tc>
      </w:tr>
      <w:tr w:rsidR="00F94997">
        <w:trPr>
          <w:trHeight w:val="144"/>
          <w:tblCellSpacing w:w="0" w:type="dxa"/>
        </w:trPr>
        <w:tc>
          <w:tcPr>
            <w:tcW w:w="1166" w:type="dxa"/>
            <w:vMerge w:val="restart"/>
            <w:tcBorders>
              <w:bottom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ДВИЖЕНИЕ И ВЗАИМОДЕЙСТВИЕ ТЕЛ</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Механическое движение. Равномерное и неравномерное движение</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F94997">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Сила как характеристика взаимодействия тел</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Сила упругости и закон Гука. Измерение силы с помощью динамометра</w:t>
            </w:r>
          </w:p>
        </w:tc>
      </w:tr>
      <w:tr w:rsidR="00F94997">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Сила трения. Трение скольжения и трение покоя. Трение в природе и технике</w:t>
            </w:r>
          </w:p>
        </w:tc>
      </w:tr>
      <w:tr w:rsidR="00F94997">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Практические работы: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F94997" w:rsidRPr="00831DDD">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F94997">
        <w:trPr>
          <w:trHeight w:val="144"/>
          <w:tblCellSpacing w:w="0" w:type="dxa"/>
        </w:trPr>
        <w:tc>
          <w:tcPr>
            <w:tcW w:w="0" w:type="auto"/>
            <w:vMerge/>
            <w:tcBorders>
              <w:top w:val="nil"/>
              <w:bottom w:val="single" w:sz="10" w:space="0" w:color="000000"/>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F94997" w:rsidRPr="00831DDD">
        <w:trPr>
          <w:trHeight w:val="144"/>
          <w:tblCellSpacing w:w="0" w:type="dxa"/>
        </w:trPr>
        <w:tc>
          <w:tcPr>
            <w:tcW w:w="1166"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F94997" w:rsidRPr="00C40A1F" w:rsidRDefault="00C40A1F">
            <w:pPr>
              <w:spacing w:after="0" w:line="336" w:lineRule="auto"/>
              <w:ind w:left="365"/>
              <w:rPr>
                <w:lang w:val="ru-RU"/>
              </w:rPr>
            </w:pPr>
            <w:r w:rsidRPr="00C40A1F">
              <w:rPr>
                <w:rFonts w:ascii="Times New Roman" w:hAnsi="Times New Roman"/>
                <w:color w:val="000000"/>
                <w:sz w:val="24"/>
                <w:lang w:val="ru-RU"/>
              </w:rPr>
              <w:t>ДАВЛЕНИЕ ТВЁРДЫХ ТЕЛ, ЖИДКОСТЕЙ И ГАЗОВ</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Давление твёрдого тела. Способы уменьшения и увеличения давления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Давление газа. Зависимость давления газа от объёма, температуры</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Плавание тел. Воздухоплавание</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Практические работы: </w:t>
            </w:r>
          </w:p>
          <w:p w:rsidR="00F94997" w:rsidRDefault="00C40A1F">
            <w:pPr>
              <w:spacing w:after="0" w:line="336" w:lineRule="auto"/>
              <w:ind w:left="365"/>
              <w:jc w:val="both"/>
            </w:pPr>
            <w:r w:rsidRPr="00C40A1F">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F94997">
        <w:trPr>
          <w:trHeight w:val="144"/>
          <w:tblCellSpacing w:w="0" w:type="dxa"/>
        </w:trPr>
        <w:tc>
          <w:tcPr>
            <w:tcW w:w="1166"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РАБОТА, МОЩНОСТЬ, ЭНЕРГИЯ</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Механическая работа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Механическая мощность</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Применение правила равновесия рычага к блоку</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F94997" w:rsidRDefault="00C40A1F">
            <w:pPr>
              <w:spacing w:after="0" w:line="336" w:lineRule="auto"/>
              <w:ind w:left="365"/>
              <w:jc w:val="both"/>
            </w:pPr>
            <w:r w:rsidRPr="00C40A1F">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Потенциальная энергии тела, поднятого над Землёй</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Кинетическая энергия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 xml:space="preserve">Практические работы: </w:t>
            </w:r>
          </w:p>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w:t>
            </w:r>
            <w:r>
              <w:rPr>
                <w:rFonts w:ascii="Times New Roman" w:hAnsi="Times New Roman"/>
                <w:color w:val="000000"/>
                <w:sz w:val="24"/>
              </w:rPr>
              <w:t>Par</w:t>
            </w:r>
            <w:r w:rsidRPr="00C40A1F">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Физические явления в природе: рычаги в теле человека</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8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F94997" w:rsidRPr="00C40A1F" w:rsidRDefault="00C40A1F">
            <w:pPr>
              <w:spacing w:after="0" w:line="336" w:lineRule="auto"/>
              <w:ind w:left="365"/>
              <w:jc w:val="both"/>
              <w:rPr>
                <w:lang w:val="ru-RU"/>
              </w:rPr>
            </w:pPr>
            <w:r w:rsidRPr="00C40A1F">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F94997" w:rsidRPr="00C40A1F" w:rsidRDefault="00F94997">
      <w:pPr>
        <w:spacing w:after="0"/>
        <w:ind w:left="120"/>
        <w:rPr>
          <w:lang w:val="ru-RU"/>
        </w:rPr>
      </w:pPr>
    </w:p>
    <w:p w:rsidR="00F94997" w:rsidRDefault="00C40A1F">
      <w:pPr>
        <w:spacing w:before="199" w:after="199"/>
        <w:ind w:left="120"/>
      </w:pPr>
      <w:r>
        <w:rPr>
          <w:rFonts w:ascii="Times New Roman" w:hAnsi="Times New Roman"/>
          <w:b/>
          <w:color w:val="000000"/>
          <w:sz w:val="28"/>
        </w:rPr>
        <w:t>8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5"/>
        <w:gridCol w:w="1965"/>
        <w:gridCol w:w="6102"/>
      </w:tblGrid>
      <w:tr w:rsidR="00F94997">
        <w:trPr>
          <w:trHeight w:val="144"/>
          <w:tblCellSpacing w:w="0" w:type="dxa"/>
        </w:trPr>
        <w:tc>
          <w:tcPr>
            <w:tcW w:w="1277"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Проверяемые элементы содержания </w:t>
            </w:r>
          </w:p>
        </w:tc>
      </w:tr>
      <w:tr w:rsidR="00F94997">
        <w:trPr>
          <w:trHeight w:val="144"/>
          <w:tblCellSpacing w:w="0" w:type="dxa"/>
        </w:trPr>
        <w:tc>
          <w:tcPr>
            <w:tcW w:w="1277" w:type="dxa"/>
            <w:vMerge w:val="restart"/>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F94997" w:rsidRDefault="00C40A1F">
            <w:pPr>
              <w:spacing w:after="0" w:line="360" w:lineRule="auto"/>
              <w:ind w:left="365"/>
            </w:pPr>
            <w:r>
              <w:rPr>
                <w:rFonts w:ascii="Times New Roman" w:hAnsi="Times New Roman"/>
                <w:color w:val="000000"/>
                <w:sz w:val="24"/>
              </w:rPr>
              <w:t>ТЕПЛОВЫЕ ЯВЛЕНИЯ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F94997" w:rsidRDefault="00C40A1F">
            <w:pPr>
              <w:spacing w:after="0" w:line="360" w:lineRule="auto"/>
              <w:ind w:left="365"/>
              <w:jc w:val="both"/>
            </w:pPr>
            <w:r w:rsidRPr="00C40A1F">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F94997">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F94997" w:rsidRDefault="00C40A1F">
            <w:pPr>
              <w:spacing w:after="0" w:line="360" w:lineRule="auto"/>
              <w:ind w:left="365"/>
              <w:jc w:val="both"/>
            </w:pPr>
            <w:r>
              <w:rPr>
                <w:rFonts w:ascii="Times New Roman" w:hAnsi="Times New Roman"/>
                <w:color w:val="000000"/>
                <w:sz w:val="24"/>
              </w:rPr>
              <w:t>Смачивание и капиллярные явления</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F94997" w:rsidRDefault="00C40A1F">
            <w:pPr>
              <w:spacing w:after="0" w:line="360" w:lineRule="auto"/>
              <w:ind w:left="365"/>
              <w:jc w:val="both"/>
            </w:pPr>
            <w:r>
              <w:rPr>
                <w:rFonts w:ascii="Times New Roman" w:hAnsi="Times New Roman"/>
                <w:color w:val="000000"/>
                <w:sz w:val="24"/>
              </w:rPr>
              <w:t>Тепловое расширение и сжатие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Температура. Связь температуры со скоростью теплового движения частиц</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Виды теплопередачи: теплопроводность, конвекция, излучение</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F94997" w:rsidRPr="00C40A1F" w:rsidRDefault="00C40A1F">
            <w:pPr>
              <w:spacing w:after="0" w:line="360" w:lineRule="auto"/>
              <w:ind w:left="365"/>
              <w:jc w:val="both"/>
              <w:rPr>
                <w:lang w:val="ru-RU"/>
              </w:rPr>
            </w:pPr>
            <w:r w:rsidRPr="00C40A1F">
              <w:rPr>
                <w:rFonts w:ascii="Times New Roman" w:hAnsi="Times New Roman"/>
                <w:color w:val="000000"/>
                <w:sz w:val="24"/>
                <w:lang w:val="ru-RU"/>
              </w:rPr>
              <w:t>Количество теплоты. Удельная теплоёмкость вещества</w:t>
            </w:r>
          </w:p>
        </w:tc>
      </w:tr>
      <w:tr w:rsidR="00F94997" w:rsidRPr="00831DDD">
        <w:trPr>
          <w:trHeight w:val="144"/>
          <w:tblCellSpacing w:w="0" w:type="dxa"/>
        </w:trPr>
        <w:tc>
          <w:tcPr>
            <w:tcW w:w="0" w:type="auto"/>
            <w:vMerge/>
            <w:tcBorders>
              <w:top w:val="nil"/>
            </w:tcBorders>
            <w:tcMar>
              <w:top w:w="50" w:type="dxa"/>
              <w:left w:w="100" w:type="dxa"/>
            </w:tcMar>
          </w:tcPr>
          <w:p w:rsidR="00F94997" w:rsidRPr="00C40A1F"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Теплообмен и тепловое равновесие. Уравнение теплового баланса</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F94997" w:rsidRDefault="00C40A1F">
            <w:pPr>
              <w:spacing w:after="0" w:line="360" w:lineRule="auto"/>
              <w:ind w:left="365"/>
              <w:jc w:val="both"/>
            </w:pPr>
            <w:r>
              <w:rPr>
                <w:rFonts w:ascii="Times New Roman" w:hAnsi="Times New Roman"/>
                <w:color w:val="000000"/>
                <w:sz w:val="24"/>
              </w:rPr>
              <w:t>Влажность воздуха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Энергия топлива. Удельная теплота сгорания</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Закон сохранения и превращения энергии в тепловых процессах</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###Опыты по обнаружению действия сил молекулярного притяжения.</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###Опыты по выращиванию кристаллов поваренной соли или сахара.</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###Опыты по наблюдению теплового расширения газов, жидкостей и твёрдых тел.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###Определение давления воздуха в баллоне шприца.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###Проверка гипотезы линейной зависимости </w:t>
            </w:r>
            <w:r w:rsidRPr="00831DDD">
              <w:rPr>
                <w:rFonts w:ascii="Times New Roman" w:hAnsi="Times New Roman"/>
                <w:color w:val="000000"/>
                <w:sz w:val="24"/>
                <w:lang w:val="ru-RU"/>
              </w:rPr>
              <w:lastRenderedPageBreak/>
              <w:t xml:space="preserve">длины столбика жидкости в термометрической трубке от температуры.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###Определение удельной теплоёмкости вещества.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###Исследование процесса испарения.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###Определение относительной влажности воздуха.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###Определение удельной теплоты плавления льда.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94997">
        <w:trPr>
          <w:trHeight w:val="144"/>
          <w:tblCellSpacing w:w="0" w:type="dxa"/>
        </w:trPr>
        <w:tc>
          <w:tcPr>
            <w:tcW w:w="1277" w:type="dxa"/>
            <w:vMerge w:val="restart"/>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F94997" w:rsidRDefault="00C40A1F">
            <w:pPr>
              <w:spacing w:after="0" w:line="360" w:lineRule="auto"/>
              <w:ind w:left="365"/>
            </w:pPr>
            <w:r>
              <w:rPr>
                <w:rFonts w:ascii="Times New Roman" w:hAnsi="Times New Roman"/>
                <w:color w:val="000000"/>
                <w:sz w:val="24"/>
              </w:rPr>
              <w:t>ЭЛЕКТРИЧЕСКИЕ И МАГНИТНЫЕ ЯВЛЕНИЯ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Электризация тел. Два рода электрических зарядов</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Электрическое поле. Напряжённость электрического </w:t>
            </w:r>
            <w:r w:rsidRPr="00831DDD">
              <w:rPr>
                <w:rFonts w:ascii="Times New Roman" w:hAnsi="Times New Roman"/>
                <w:color w:val="000000"/>
                <w:sz w:val="24"/>
                <w:lang w:val="ru-RU"/>
              </w:rPr>
              <w:lastRenderedPageBreak/>
              <w:t>поля. Принцип суперпозиции электрических полей (на качественном уровне)</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F94997" w:rsidRDefault="00C40A1F">
            <w:pPr>
              <w:spacing w:after="0" w:line="360" w:lineRule="auto"/>
              <w:ind w:left="365"/>
              <w:jc w:val="both"/>
            </w:pPr>
            <w:r>
              <w:rPr>
                <w:rFonts w:ascii="Times New Roman" w:hAnsi="Times New Roman"/>
                <w:color w:val="000000"/>
                <w:sz w:val="24"/>
              </w:rPr>
              <w:t>Закон сохранения электрического заряда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Электрическая цепь. Сила тока. Электрическое напряжение</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Сопротивление проводника. Удельное сопротивление вещества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Закон Ома для участка цепи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Последовательное и параллельное соединение проводников</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Постоянные магниты. Взаимодействие постоянных магнитов</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Магнитное поле. Магнитное поле Земли и его значение для жизни на Земле</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F94997" w:rsidRDefault="00C40A1F">
            <w:pPr>
              <w:spacing w:after="0" w:line="360" w:lineRule="auto"/>
              <w:ind w:left="365"/>
              <w:jc w:val="both"/>
            </w:pPr>
            <w:r w:rsidRPr="00831DDD">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Опыты по наблюдению электризации тел индукцией и при соприкосновении.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Исследование действия электрического поля на проводники и диэлектрики.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Сборка и проверка работы электрической цепи постоянного тока.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Измерение и регулирование силы тока.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Измерение и регулирование напряжения.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w:t>
            </w:r>
            <w:r w:rsidRPr="00831DDD">
              <w:rPr>
                <w:rFonts w:ascii="Times New Roman" w:hAnsi="Times New Roman"/>
                <w:color w:val="000000"/>
                <w:sz w:val="24"/>
                <w:lang w:val="ru-RU"/>
              </w:rPr>
              <w:lastRenderedPageBreak/>
              <w:t>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064" w:type="dxa"/>
            <w:tcMar>
              <w:top w:w="50" w:type="dxa"/>
              <w:left w:w="100" w:type="dxa"/>
            </w:tcMar>
            <w:vAlign w:val="center"/>
          </w:tcPr>
          <w:p w:rsidR="00F94997" w:rsidRDefault="00C40A1F">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F94997" w:rsidRPr="00831DDD" w:rsidRDefault="00C40A1F">
            <w:pPr>
              <w:spacing w:after="0" w:line="360" w:lineRule="auto"/>
              <w:ind w:left="365"/>
              <w:jc w:val="both"/>
              <w:rPr>
                <w:lang w:val="ru-RU"/>
              </w:rPr>
            </w:pPr>
            <w:r w:rsidRPr="00831DDD">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F94997" w:rsidRPr="00831DDD" w:rsidRDefault="00F94997">
      <w:pPr>
        <w:spacing w:after="0"/>
        <w:ind w:left="120"/>
        <w:rPr>
          <w:lang w:val="ru-RU"/>
        </w:rPr>
      </w:pPr>
    </w:p>
    <w:p w:rsidR="00F94997" w:rsidRDefault="00C40A1F">
      <w:pPr>
        <w:spacing w:before="199" w:after="199"/>
        <w:ind w:left="120"/>
      </w:pPr>
      <w:r>
        <w:rPr>
          <w:rFonts w:ascii="Times New Roman" w:hAnsi="Times New Roman"/>
          <w:b/>
          <w:color w:val="000000"/>
          <w:sz w:val="28"/>
        </w:rPr>
        <w:t>9 КЛАСС</w:t>
      </w:r>
    </w:p>
    <w:p w:rsidR="00F94997" w:rsidRDefault="00F94997">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2"/>
        <w:gridCol w:w="1993"/>
        <w:gridCol w:w="6037"/>
      </w:tblGrid>
      <w:tr w:rsidR="00F94997">
        <w:trPr>
          <w:trHeight w:val="144"/>
          <w:tblCellSpacing w:w="0" w:type="dxa"/>
        </w:trPr>
        <w:tc>
          <w:tcPr>
            <w:tcW w:w="1185"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F94997">
        <w:trPr>
          <w:trHeight w:val="144"/>
          <w:tblCellSpacing w:w="0" w:type="dxa"/>
        </w:trPr>
        <w:tc>
          <w:tcPr>
            <w:tcW w:w="1185"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МЕХАНИЧЕСКИЕ ЯВЛЕНИЯ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Механическое движение. Материальная точка. Система отсчёта</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Относительность механического движения</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Равномерное прямолинейное движение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###Неравномерное прямолинейное движение. Средняя и мгновенная скорость тела при </w:t>
            </w:r>
            <w:r w:rsidRPr="00831DDD">
              <w:rPr>
                <w:rFonts w:ascii="Times New Roman" w:hAnsi="Times New Roman"/>
                <w:color w:val="000000"/>
                <w:sz w:val="24"/>
                <w:lang w:val="ru-RU"/>
              </w:rPr>
              <w:lastRenderedPageBreak/>
              <w:t>неравномерном движении</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###Свободное падение. Опыты Галилея</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Первый закон Ньютона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Второй закон Ньютона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Третий закон Ньютона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###Par###Принцип суперпозиции сил</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Сила упругости. Закон Гука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###Сила трения: сила трения скольжения, сила трения покоя, другие виды трения</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Равновесие материальной точки. Абсолютно твёрдое тело</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Импульс тела. Изменение импульса. Импульс силы</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Закон сохранения импульса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###Par###Реактивное движение</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Механическая работа и мощность</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Потенциальная энергия сжатой пружины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###Кинетическая энергия. Теорема о кинетической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###Закон сохранения механической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F94997">
        <w:trPr>
          <w:trHeight w:val="144"/>
          <w:tblCellSpacing w:w="0" w:type="dxa"/>
        </w:trPr>
        <w:tc>
          <w:tcPr>
            <w:tcW w:w="1185"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МЕХАНИЧЕСКИЕ КОЛЕБАНИЯ И ВОЛНЫ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Затухающие колебания. Вынужденные колебания. Резонанс</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w:t>
            </w:r>
            <w:r w:rsidRPr="00831DDD">
              <w:rPr>
                <w:rFonts w:ascii="Times New Roman" w:hAnsi="Times New Roman"/>
                <w:color w:val="000000"/>
                <w:sz w:val="24"/>
                <w:lang w:val="ru-RU"/>
              </w:rPr>
              <w:lastRenderedPageBreak/>
              <w:t xml:space="preserve">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Инфразвук и ультразвук</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Определение частоты и периода колебаний математического маятника.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Определение частоты и периода колебаний пружинного маятника </w:t>
            </w:r>
          </w:p>
          <w:p w:rsidR="00F94997" w:rsidRDefault="00C40A1F">
            <w:pPr>
              <w:spacing w:after="0" w:line="336" w:lineRule="auto"/>
              <w:ind w:left="365"/>
              <w:jc w:val="both"/>
            </w:pPr>
            <w:r w:rsidRPr="00831DDD">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Технические устройства: эхолот, использование ультразвука в быту и технике</w:t>
            </w:r>
          </w:p>
        </w:tc>
      </w:tr>
      <w:tr w:rsidR="00F94997" w:rsidRPr="00831DDD">
        <w:trPr>
          <w:trHeight w:val="144"/>
          <w:tblCellSpacing w:w="0" w:type="dxa"/>
        </w:trPr>
        <w:tc>
          <w:tcPr>
            <w:tcW w:w="1185"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F94997" w:rsidRPr="00831DDD" w:rsidRDefault="00C40A1F">
            <w:pPr>
              <w:spacing w:after="0" w:line="336" w:lineRule="auto"/>
              <w:ind w:left="365"/>
              <w:rPr>
                <w:lang w:val="ru-RU"/>
              </w:rPr>
            </w:pPr>
            <w:r w:rsidRPr="00831DDD">
              <w:rPr>
                <w:rFonts w:ascii="Times New Roman" w:hAnsi="Times New Roman"/>
                <w:color w:val="000000"/>
                <w:sz w:val="24"/>
                <w:lang w:val="ru-RU"/>
              </w:rPr>
              <w:t>ЭЛЕКТРОМАГНИТНОЕ ПОЛЕ И ЭЛЕКТРОМАГНИТНЫЕ ВОЛНЫ</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Шкала электромагнитных волн</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Изучение свойств электромагнитных волн с помощью мобильного телефона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Borders>
              <w:right w:val="single" w:sz="10" w:space="0" w:color="000000"/>
            </w:tcBorders>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Технические устройства: использование </w:t>
            </w:r>
            <w:r w:rsidRPr="00831DDD">
              <w:rPr>
                <w:rFonts w:ascii="Times New Roman" w:hAnsi="Times New Roman"/>
                <w:color w:val="000000"/>
                <w:sz w:val="24"/>
                <w:lang w:val="ru-RU"/>
              </w:rPr>
              <w:lastRenderedPageBreak/>
              <w:t>электромагнитных волн для сотовой связи</w:t>
            </w:r>
          </w:p>
        </w:tc>
      </w:tr>
      <w:tr w:rsidR="00F94997">
        <w:trPr>
          <w:trHeight w:val="144"/>
          <w:tblCellSpacing w:w="0" w:type="dxa"/>
        </w:trPr>
        <w:tc>
          <w:tcPr>
            <w:tcW w:w="1185"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СВЕТОВЫЕ ЯВЛЕНИЯ</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Лучевая модель света. Источники света</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Прямолинейное распространение света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Отражение света. Плоское зеркало. Закон отражения света</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Линза. Ход лучей в линзе</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Оптическая система фотоаппарата, микроскопа и телескопа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Глаз как оптическая система. Близорукость и дальнозоркость</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###Исследование зависимости угла отражения светового луча от угла падения.</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###Изучение характеристик изображения предмета в плоском зеркале.</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###Получение изображений с помощью собирающей линзы.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###Определение фокусного расстояния и оптической силы собирающей линзы.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###Опыты по разложению белого света в спектр.</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Технические устройства: очки, перископ, фотоаппарат, оптические световоды</w:t>
            </w:r>
          </w:p>
        </w:tc>
      </w:tr>
      <w:tr w:rsidR="00F94997">
        <w:trPr>
          <w:trHeight w:val="144"/>
          <w:tblCellSpacing w:w="0" w:type="dxa"/>
        </w:trPr>
        <w:tc>
          <w:tcPr>
            <w:tcW w:w="1185" w:type="dxa"/>
            <w:vMerge w:val="restart"/>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КВАНТОВЫЕ ЯВЛЕНИЯ</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F94997">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Радиоактивность. Альфа, бета- и гамма-излучения</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Радиоактивные превращения. Период полураспада атомных ядер</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Ядерные реакции. Законы сохранения зарядового и массового чисел</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Энергия связи атомных ядер. Связь массы и энергии</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Реакции синтеза и деления ядер. Источники энергии Солнца и звёзд</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Ядерная энергетика. Действие радиоактивных излучений на живые организмы</w:t>
            </w:r>
          </w:p>
        </w:tc>
      </w:tr>
      <w:tr w:rsidR="00F94997">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F94997" w:rsidRPr="00831DDD" w:rsidRDefault="00C40A1F">
            <w:pPr>
              <w:shd w:val="clear" w:color="auto" w:fill="FFFFFF"/>
              <w:spacing w:after="0" w:line="336" w:lineRule="auto"/>
              <w:ind w:left="365"/>
              <w:jc w:val="both"/>
              <w:rPr>
                <w:lang w:val="ru-RU"/>
              </w:rPr>
            </w:pPr>
            <w:r w:rsidRPr="00831DDD">
              <w:rPr>
                <w:rFonts w:ascii="Times New Roman" w:hAnsi="Times New Roman"/>
                <w:color w:val="000000"/>
                <w:sz w:val="24"/>
                <w:lang w:val="ru-RU"/>
              </w:rPr>
              <w:t xml:space="preserve">Практические работы: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Наблюдение сплошных и линейчатых спектров излучения.</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Исследование треков: измерение энергии частицы по тормозному пути (по фотографиям).</w:t>
            </w:r>
          </w:p>
          <w:p w:rsidR="00F94997" w:rsidRDefault="00C40A1F">
            <w:pPr>
              <w:spacing w:after="0" w:line="336" w:lineRule="auto"/>
              <w:ind w:left="365"/>
              <w:jc w:val="both"/>
            </w:pPr>
            <w:r>
              <w:rPr>
                <w:rFonts w:ascii="Times New Roman" w:hAnsi="Times New Roman"/>
                <w:color w:val="000000"/>
                <w:sz w:val="24"/>
              </w:rPr>
              <w:t>Измерение радиоактивного фона</w:t>
            </w:r>
          </w:p>
        </w:tc>
      </w:tr>
      <w:tr w:rsidR="00F94997" w:rsidRPr="00831DDD">
        <w:trPr>
          <w:trHeight w:val="144"/>
          <w:tblCellSpacing w:w="0" w:type="dxa"/>
        </w:trPr>
        <w:tc>
          <w:tcPr>
            <w:tcW w:w="0" w:type="auto"/>
            <w:vMerge/>
            <w:tcBorders>
              <w:top w:val="nil"/>
            </w:tcBorders>
            <w:tcMar>
              <w:top w:w="50" w:type="dxa"/>
              <w:left w:w="100" w:type="dxa"/>
            </w:tcMar>
          </w:tcPr>
          <w:p w:rsidR="00F94997" w:rsidRDefault="00F94997"/>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94997" w:rsidRPr="00831DDD">
        <w:trPr>
          <w:trHeight w:val="144"/>
          <w:tblCellSpacing w:w="0" w:type="dxa"/>
        </w:trPr>
        <w:tc>
          <w:tcPr>
            <w:tcW w:w="0" w:type="auto"/>
            <w:vMerge/>
            <w:tcBorders>
              <w:top w:val="nil"/>
            </w:tcBorders>
            <w:tcMar>
              <w:top w:w="50" w:type="dxa"/>
              <w:left w:w="100" w:type="dxa"/>
            </w:tcMar>
          </w:tcPr>
          <w:p w:rsidR="00F94997" w:rsidRPr="00831DDD" w:rsidRDefault="00F94997">
            <w:pPr>
              <w:rPr>
                <w:lang w:val="ru-RU"/>
              </w:rPr>
            </w:pPr>
          </w:p>
        </w:tc>
        <w:tc>
          <w:tcPr>
            <w:tcW w:w="2113"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F94997" w:rsidRPr="00831DDD" w:rsidRDefault="00F94997">
      <w:pPr>
        <w:spacing w:after="0"/>
        <w:ind w:left="120"/>
        <w:rPr>
          <w:lang w:val="ru-RU"/>
        </w:rPr>
      </w:pPr>
    </w:p>
    <w:p w:rsidR="00F94997" w:rsidRPr="00831DDD" w:rsidRDefault="00F94997">
      <w:pPr>
        <w:spacing w:after="0"/>
        <w:ind w:left="120"/>
        <w:rPr>
          <w:lang w:val="ru-RU"/>
        </w:rPr>
      </w:pPr>
    </w:p>
    <w:p w:rsidR="00F94997" w:rsidRPr="00831DDD" w:rsidRDefault="00F94997">
      <w:pPr>
        <w:rPr>
          <w:lang w:val="ru-RU"/>
        </w:rPr>
        <w:sectPr w:rsidR="00F94997" w:rsidRPr="00831DDD">
          <w:pgSz w:w="11906" w:h="16383"/>
          <w:pgMar w:top="1134" w:right="850" w:bottom="1134" w:left="1701" w:header="720" w:footer="720" w:gutter="0"/>
          <w:cols w:space="720"/>
        </w:sectPr>
      </w:pPr>
      <w:bookmarkStart w:id="10" w:name="block-73172866"/>
    </w:p>
    <w:bookmarkEnd w:id="10"/>
    <w:p w:rsidR="00F94997" w:rsidRPr="00831DDD" w:rsidRDefault="00C40A1F">
      <w:pPr>
        <w:spacing w:before="199" w:after="199" w:line="336" w:lineRule="auto"/>
        <w:ind w:left="120"/>
        <w:rPr>
          <w:lang w:val="ru-RU"/>
        </w:rPr>
      </w:pPr>
      <w:r w:rsidRPr="00831DDD">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F94997" w:rsidRPr="00831DDD" w:rsidRDefault="00F94997">
      <w:pPr>
        <w:spacing w:after="0" w:line="336" w:lineRule="auto"/>
        <w:ind w:left="120"/>
        <w:rPr>
          <w:lang w:val="ru-RU"/>
        </w:rPr>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F94997" w:rsidRPr="00831DDD">
        <w:trPr>
          <w:trHeight w:val="144"/>
          <w:tblCellSpacing w:w="0" w:type="dxa"/>
        </w:trPr>
        <w:tc>
          <w:tcPr>
            <w:tcW w:w="1988" w:type="dxa"/>
            <w:tcMar>
              <w:top w:w="50" w:type="dxa"/>
              <w:left w:w="100" w:type="dxa"/>
            </w:tcMar>
            <w:vAlign w:val="center"/>
          </w:tcPr>
          <w:p w:rsidR="00F94997" w:rsidRDefault="00C40A1F">
            <w:pPr>
              <w:spacing w:after="0"/>
              <w:ind w:left="272"/>
            </w:pPr>
            <w:r w:rsidRPr="00831DD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F94997" w:rsidRPr="00831DDD" w:rsidRDefault="00C40A1F">
            <w:pPr>
              <w:spacing w:after="0"/>
              <w:ind w:left="272"/>
              <w:rPr>
                <w:lang w:val="ru-RU"/>
              </w:rPr>
            </w:pPr>
            <w:r w:rsidRPr="00831DD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умение самостоятельно собирать экспериментальную установку </w:t>
            </w:r>
            <w:r w:rsidRPr="00831DDD">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831DDD">
              <w:rPr>
                <w:rFonts w:ascii="Times New Roman" w:hAnsi="Times New Roman"/>
                <w:color w:val="000000"/>
                <w:sz w:val="24"/>
                <w:lang w:val="ru-RU"/>
              </w:rPr>
              <w:lastRenderedPageBreak/>
              <w:t>закономерности</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F94997" w:rsidRPr="00831DDD">
        <w:trPr>
          <w:trHeight w:val="144"/>
          <w:tblCellSpacing w:w="0" w:type="dxa"/>
        </w:trPr>
        <w:tc>
          <w:tcPr>
            <w:tcW w:w="1988"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F94997" w:rsidRPr="00831DDD" w:rsidRDefault="00F94997">
      <w:pPr>
        <w:spacing w:after="0" w:line="336" w:lineRule="auto"/>
        <w:ind w:left="120"/>
        <w:rPr>
          <w:lang w:val="ru-RU"/>
        </w:rPr>
      </w:pPr>
    </w:p>
    <w:p w:rsidR="00F94997" w:rsidRPr="00831DDD" w:rsidRDefault="00F94997">
      <w:pPr>
        <w:rPr>
          <w:lang w:val="ru-RU"/>
        </w:rPr>
        <w:sectPr w:rsidR="00F94997" w:rsidRPr="00831DDD">
          <w:pgSz w:w="11906" w:h="16383"/>
          <w:pgMar w:top="1134" w:right="850" w:bottom="1134" w:left="1701" w:header="720" w:footer="720" w:gutter="0"/>
          <w:cols w:space="720"/>
        </w:sectPr>
      </w:pPr>
      <w:bookmarkStart w:id="11" w:name="block-73172867"/>
    </w:p>
    <w:bookmarkEnd w:id="11"/>
    <w:p w:rsidR="00F94997" w:rsidRPr="00831DDD" w:rsidRDefault="00C40A1F">
      <w:pPr>
        <w:spacing w:before="199" w:after="199" w:line="336" w:lineRule="auto"/>
        <w:ind w:left="120"/>
        <w:rPr>
          <w:lang w:val="ru-RU"/>
        </w:rPr>
      </w:pPr>
      <w:r w:rsidRPr="00831DDD">
        <w:rPr>
          <w:rFonts w:ascii="Times New Roman" w:hAnsi="Times New Roman"/>
          <w:b/>
          <w:color w:val="000000"/>
          <w:sz w:val="28"/>
          <w:lang w:val="ru-RU"/>
        </w:rPr>
        <w:lastRenderedPageBreak/>
        <w:t>ПЕРЕЧЕНЬ ЭЛЕМЕНТОВ СОДЕРЖАНИЯ, ПРОВЕРЯЕМЫХ НА ОГЭ ПО ФИЗИКЕ</w:t>
      </w:r>
    </w:p>
    <w:p w:rsidR="00F94997" w:rsidRPr="00831DDD" w:rsidRDefault="00F94997">
      <w:pPr>
        <w:spacing w:after="0"/>
        <w:ind w:left="120"/>
        <w:rPr>
          <w:lang w:val="ru-RU"/>
        </w:rPr>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8387"/>
      </w:tblGrid>
      <w:tr w:rsidR="00F94997">
        <w:trPr>
          <w:trHeight w:val="144"/>
          <w:tblCellSpacing w:w="0" w:type="dxa"/>
        </w:trPr>
        <w:tc>
          <w:tcPr>
            <w:tcW w:w="844" w:type="dxa"/>
            <w:tcMar>
              <w:top w:w="50" w:type="dxa"/>
              <w:left w:w="100" w:type="dxa"/>
            </w:tcMar>
            <w:vAlign w:val="center"/>
          </w:tcPr>
          <w:p w:rsidR="00F94997" w:rsidRDefault="00C40A1F">
            <w:pPr>
              <w:spacing w:after="0"/>
              <w:ind w:left="272"/>
            </w:pPr>
            <w:r w:rsidRPr="00831DD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F94997" w:rsidRDefault="00C40A1F">
            <w:pPr>
              <w:spacing w:after="0"/>
              <w:ind w:left="272"/>
            </w:pPr>
            <w:r>
              <w:rPr>
                <w:rFonts w:ascii="Times New Roman" w:hAnsi="Times New Roman"/>
                <w:b/>
                <w:color w:val="000000"/>
                <w:sz w:val="24"/>
              </w:rPr>
              <w:t xml:space="preserve"> Проверяемый элемент содержания </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МЕХАНИЧЕСКИЕ ЯВЛЕНИЯ</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831DDD">
              <w:rPr>
                <w:rFonts w:ascii="Times New Roman" w:hAnsi="Times New Roman"/>
                <w:color w:val="000000"/>
                <w:sz w:val="24"/>
                <w:lang w:val="ru-RU"/>
              </w:rPr>
              <w:t xml:space="preserve"> = </w:t>
            </w:r>
            <w:r>
              <w:rPr>
                <w:rFonts w:ascii="Times New Roman" w:hAnsi="Times New Roman"/>
                <w:color w:val="000000"/>
                <w:sz w:val="24"/>
              </w:rPr>
              <w:t>S</w:t>
            </w:r>
            <w:r w:rsidRPr="00831DDD">
              <w:rPr>
                <w:rFonts w:ascii="Times New Roman" w:hAnsi="Times New Roman"/>
                <w:color w:val="000000"/>
                <w:sz w:val="24"/>
                <w:lang w:val="ru-RU"/>
              </w:rPr>
              <w:t>/</w:t>
            </w:r>
            <w:r>
              <w:rPr>
                <w:rFonts w:ascii="Times New Roman" w:hAnsi="Times New Roman"/>
                <w:color w:val="000000"/>
                <w:sz w:val="24"/>
              </w:rPr>
              <w:t>t</w:t>
            </w:r>
            <w:r w:rsidRPr="00831DDD">
              <w:rPr>
                <w:rFonts w:ascii="Times New Roman" w:hAnsi="Times New Roman"/>
                <w:color w:val="000000"/>
                <w:sz w:val="24"/>
                <w:lang w:val="ru-RU"/>
              </w:rPr>
              <w:t xml:space="preserve"> </w:t>
            </w:r>
          </w:p>
          <w:p w:rsidR="00F94997" w:rsidRPr="00831DDD" w:rsidRDefault="00F94997">
            <w:pPr>
              <w:spacing w:after="0" w:line="336" w:lineRule="auto"/>
              <w:ind w:left="365"/>
              <w:jc w:val="both"/>
              <w:rPr>
                <w:lang w:val="ru-RU"/>
              </w:rPr>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F94997" w:rsidRDefault="00C40A1F">
            <w:pPr>
              <w:spacing w:after="0"/>
              <w:ind w:left="365"/>
            </w:pPr>
            <w:r>
              <w:rPr>
                <w:noProof/>
                <w:sz w:val="24"/>
                <w:lang w:val="ru-RU" w:eastAsia="ru-RU"/>
              </w:rPr>
              <w:drawing>
                <wp:inline distT="0" distB="0" distL="0" distR="0">
                  <wp:extent cx="1057275" cy="381000"/>
                  <wp:effectExtent l="0" t="0" r="0" b="0"/>
                  <wp:docPr id="2"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pic:cNvPicPr>
                            <a:picLocks noChangeAspect="1"/>
                          </pic:cNvPicPr>
                        </pic:nvPicPr>
                        <pic:blipFill>
                          <a:blip r:embed="rId208"/>
                          <a:stretch>
                            <a:fillRect/>
                          </a:stretch>
                        </pic:blipFill>
                        <pic:spPr>
                          <a:xfrm>
                            <a:off x="0" y="0"/>
                            <a:ext cx="1057275" cy="38100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F94997" w:rsidRDefault="00C40A1F">
            <w:pPr>
              <w:spacing w:after="0"/>
              <w:ind w:left="365"/>
            </w:pPr>
            <w:r>
              <w:rPr>
                <w:noProof/>
                <w:sz w:val="24"/>
                <w:lang w:val="ru-RU" w:eastAsia="ru-RU"/>
              </w:rPr>
              <w:drawing>
                <wp:inline distT="0" distB="0" distL="0" distR="0">
                  <wp:extent cx="1362075" cy="533400"/>
                  <wp:effectExtent l="0" t="0" r="0" b="0"/>
                  <wp:docPr id="3"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pic:cNvPicPr>
                            <a:picLocks noChangeAspect="1"/>
                          </pic:cNvPicPr>
                        </pic:nvPicPr>
                        <pic:blipFill>
                          <a:blip r:embed="rId209"/>
                          <a:stretch>
                            <a:fillRect/>
                          </a:stretch>
                        </pic:blipFill>
                        <pic:spPr>
                          <a:xfrm>
                            <a:off x="0" y="0"/>
                            <a:ext cx="1362075" cy="53340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F94997" w:rsidRDefault="00C40A1F">
            <w:pPr>
              <w:spacing w:after="0"/>
              <w:ind w:left="365"/>
            </w:pPr>
            <w:r>
              <w:rPr>
                <w:noProof/>
                <w:sz w:val="24"/>
                <w:lang w:val="ru-RU" w:eastAsia="ru-RU"/>
              </w:rPr>
              <w:drawing>
                <wp:inline distT="0" distB="0" distL="0" distR="0">
                  <wp:extent cx="1362075" cy="1276350"/>
                  <wp:effectExtent l="0" t="0" r="0" b="0"/>
                  <wp:docPr id="4" name="Изображение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4"/>
                          <pic:cNvPicPr>
                            <a:picLocks noChangeAspect="1"/>
                          </pic:cNvPicPr>
                        </pic:nvPicPr>
                        <pic:blipFill>
                          <a:blip r:embed="rId210"/>
                          <a:stretch>
                            <a:fillRect/>
                          </a:stretch>
                        </pic:blipFill>
                        <pic:spPr>
                          <a:xfrm>
                            <a:off x="0" y="0"/>
                            <a:ext cx="1362075" cy="127635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831DDD">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Скорость равномерного движения тела по окружности. Направление скорости.</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Формула для вычисления скорости через радиус окружности и период обращения:</w:t>
            </w:r>
          </w:p>
          <w:p w:rsidR="00F94997" w:rsidRDefault="00C40A1F">
            <w:pPr>
              <w:spacing w:after="0"/>
              <w:ind w:left="365"/>
            </w:pPr>
            <w:r>
              <w:rPr>
                <w:noProof/>
                <w:sz w:val="24"/>
                <w:lang w:val="ru-RU" w:eastAsia="ru-RU"/>
              </w:rPr>
              <w:drawing>
                <wp:inline distT="0" distB="0" distL="0" distR="0">
                  <wp:extent cx="733425" cy="457200"/>
                  <wp:effectExtent l="0" t="0" r="0" b="0"/>
                  <wp:docPr id="5"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5"/>
                          <pic:cNvPicPr>
                            <a:picLocks noChangeAspect="1"/>
                          </pic:cNvPicPr>
                        </pic:nvPicPr>
                        <pic:blipFill>
                          <a:blip r:embed="rId211"/>
                          <a:stretch>
                            <a:fillRect/>
                          </a:stretch>
                        </pic:blipFill>
                        <pic:spPr>
                          <a:xfrm>
                            <a:off x="0" y="0"/>
                            <a:ext cx="733425" cy="457200"/>
                          </a:xfrm>
                          <a:prstGeom prst="rect">
                            <a:avLst/>
                          </a:prstGeom>
                        </pic:spPr>
                      </pic:pic>
                    </a:graphicData>
                  </a:graphic>
                </wp:inline>
              </w:drawing>
            </w:r>
          </w:p>
          <w:p w:rsidR="00F94997" w:rsidRDefault="00C40A1F">
            <w:pPr>
              <w:spacing w:after="0" w:line="336" w:lineRule="auto"/>
              <w:ind w:left="365"/>
              <w:jc w:val="both"/>
            </w:pPr>
            <w:r w:rsidRPr="00831DDD">
              <w:rPr>
                <w:rFonts w:ascii="Times New Roman" w:hAnsi="Times New Roman"/>
                <w:color w:val="000000"/>
                <w:sz w:val="24"/>
                <w:lang w:val="ru-RU"/>
              </w:rPr>
              <w:t xml:space="preserve">Центростремительное ускорение. Направление центростремительного ускорения. </w:t>
            </w:r>
            <w:r>
              <w:rPr>
                <w:rFonts w:ascii="Times New Roman" w:hAnsi="Times New Roman"/>
                <w:color w:val="000000"/>
                <w:sz w:val="24"/>
              </w:rPr>
              <w:t>Формула для вычисления ускорения:</w:t>
            </w:r>
          </w:p>
          <w:p w:rsidR="00F94997" w:rsidRDefault="00C40A1F">
            <w:pPr>
              <w:spacing w:after="0"/>
              <w:ind w:left="365"/>
            </w:pPr>
            <w:r>
              <w:rPr>
                <w:noProof/>
                <w:sz w:val="24"/>
                <w:lang w:val="ru-RU" w:eastAsia="ru-RU"/>
              </w:rPr>
              <w:drawing>
                <wp:inline distT="0" distB="0" distL="0" distR="0">
                  <wp:extent cx="704850" cy="590550"/>
                  <wp:effectExtent l="0" t="0" r="0" b="0"/>
                  <wp:docPr id="6" name="Изображение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6"/>
                          <pic:cNvPicPr>
                            <a:picLocks noChangeAspect="1"/>
                          </pic:cNvPicPr>
                        </pic:nvPicPr>
                        <pic:blipFill>
                          <a:blip r:embed="rId212"/>
                          <a:stretch>
                            <a:fillRect/>
                          </a:stretch>
                        </pic:blipFill>
                        <pic:spPr>
                          <a:xfrm>
                            <a:off x="0" y="0"/>
                            <a:ext cx="704850" cy="59055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 Формула, связывающая период и частоту обращения:</w:t>
            </w:r>
          </w:p>
          <w:p w:rsidR="00F94997" w:rsidRDefault="00C40A1F">
            <w:pPr>
              <w:spacing w:after="0"/>
              <w:ind w:left="365"/>
            </w:pPr>
            <w:r>
              <w:rPr>
                <w:noProof/>
                <w:sz w:val="24"/>
                <w:lang w:val="ru-RU" w:eastAsia="ru-RU"/>
              </w:rPr>
              <w:drawing>
                <wp:inline distT="0" distB="0" distL="0" distR="0">
                  <wp:extent cx="638175" cy="457200"/>
                  <wp:effectExtent l="0" t="0" r="0" b="0"/>
                  <wp:docPr id="7"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7"/>
                          <pic:cNvPicPr>
                            <a:picLocks noChangeAspect="1"/>
                          </pic:cNvPicPr>
                        </pic:nvPicPr>
                        <pic:blipFill>
                          <a:blip r:embed="rId213"/>
                          <a:stretch>
                            <a:fillRect/>
                          </a:stretch>
                        </pic:blipFill>
                        <pic:spPr>
                          <a:xfrm>
                            <a:off x="0" y="0"/>
                            <a:ext cx="638175" cy="457200"/>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Масса. Плотность вещества. Формула для вычисления плотности:</w:t>
            </w:r>
          </w:p>
          <w:p w:rsidR="00F94997" w:rsidRDefault="00C40A1F">
            <w:pPr>
              <w:spacing w:after="0"/>
              <w:ind w:left="365"/>
            </w:pPr>
            <w:r>
              <w:rPr>
                <w:noProof/>
                <w:sz w:val="24"/>
                <w:lang w:val="ru-RU" w:eastAsia="ru-RU"/>
              </w:rPr>
              <w:drawing>
                <wp:inline distT="0" distB="0" distL="0" distR="0">
                  <wp:extent cx="552450" cy="438150"/>
                  <wp:effectExtent l="0" t="0" r="0" b="0"/>
                  <wp:docPr id="8"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 8"/>
                          <pic:cNvPicPr>
                            <a:picLocks noChangeAspect="1"/>
                          </pic:cNvPicPr>
                        </pic:nvPicPr>
                        <pic:blipFill>
                          <a:blip r:embed="rId214"/>
                          <a:stretch>
                            <a:fillRect/>
                          </a:stretch>
                        </pic:blipFill>
                        <pic:spPr>
                          <a:xfrm>
                            <a:off x="0" y="0"/>
                            <a:ext cx="552450" cy="438150"/>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Сила – векторная физическая величина. Сложение сил</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Явление инерции. Первый закон Ньютона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Второй закон Ньютона:</w:t>
            </w:r>
          </w:p>
          <w:p w:rsidR="00F94997" w:rsidRDefault="00C40A1F">
            <w:pPr>
              <w:spacing w:after="0"/>
              <w:ind w:left="365"/>
            </w:pPr>
            <w:r>
              <w:rPr>
                <w:noProof/>
                <w:sz w:val="24"/>
                <w:lang w:val="ru-RU" w:eastAsia="ru-RU"/>
              </w:rPr>
              <w:drawing>
                <wp:inline distT="0" distB="0" distL="0" distR="0">
                  <wp:extent cx="676275" cy="314325"/>
                  <wp:effectExtent l="0" t="0" r="0" b="0"/>
                  <wp:docPr id="9" name="Изображение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9"/>
                          <pic:cNvPicPr>
                            <a:picLocks noChangeAspect="1"/>
                          </pic:cNvPicPr>
                        </pic:nvPicPr>
                        <pic:blipFill>
                          <a:blip r:embed="rId215"/>
                          <a:stretch>
                            <a:fillRect/>
                          </a:stretch>
                        </pic:blipFill>
                        <pic:spPr>
                          <a:xfrm>
                            <a:off x="0" y="0"/>
                            <a:ext cx="676275" cy="314325"/>
                          </a:xfrm>
                          <a:prstGeom prst="rect">
                            <a:avLst/>
                          </a:prstGeom>
                        </pic:spPr>
                      </pic:pic>
                    </a:graphicData>
                  </a:graphic>
                </wp:inline>
              </w:drawing>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Сонаправленность вектора ускорения тела и вектора силы, действующей на тело</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Взаимодействие тел. Третий закон Ньютона: </w:t>
            </w:r>
          </w:p>
          <w:p w:rsidR="00F94997" w:rsidRDefault="00C40A1F">
            <w:pPr>
              <w:spacing w:after="0"/>
              <w:ind w:left="365"/>
            </w:pPr>
            <w:r>
              <w:rPr>
                <w:noProof/>
                <w:sz w:val="24"/>
                <w:lang w:val="ru-RU" w:eastAsia="ru-RU"/>
              </w:rPr>
              <w:drawing>
                <wp:inline distT="0" distB="0" distL="0" distR="0">
                  <wp:extent cx="1057275" cy="361950"/>
                  <wp:effectExtent l="0" t="0" r="0" b="0"/>
                  <wp:docPr id="10" name="Изображение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10"/>
                          <pic:cNvPicPr>
                            <a:picLocks noChangeAspect="1"/>
                          </pic:cNvPicPr>
                        </pic:nvPicPr>
                        <pic:blipFill>
                          <a:blip r:embed="rId216"/>
                          <a:stretch>
                            <a:fillRect/>
                          </a:stretch>
                        </pic:blipFill>
                        <pic:spPr>
                          <a:xfrm>
                            <a:off x="0" y="0"/>
                            <a:ext cx="1057275" cy="361950"/>
                          </a:xfrm>
                          <a:prstGeom prst="rect">
                            <a:avLst/>
                          </a:prstGeom>
                        </pic:spPr>
                      </pic:pic>
                    </a:graphicData>
                  </a:graphic>
                </wp:inline>
              </w:drawing>
            </w:r>
          </w:p>
          <w:p w:rsidR="00F94997" w:rsidRDefault="00F94997">
            <w:pPr>
              <w:spacing w:after="0" w:line="336" w:lineRule="auto"/>
              <w:ind w:left="365"/>
            </w:pP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F94997" w:rsidRDefault="00C40A1F">
            <w:pPr>
              <w:spacing w:after="0"/>
              <w:ind w:left="365"/>
            </w:pPr>
            <w:r>
              <w:rPr>
                <w:noProof/>
                <w:sz w:val="24"/>
                <w:lang w:val="ru-RU" w:eastAsia="ru-RU"/>
              </w:rPr>
              <w:lastRenderedPageBreak/>
              <w:drawing>
                <wp:inline distT="0" distB="0" distL="0" distR="0">
                  <wp:extent cx="923925" cy="323850"/>
                  <wp:effectExtent l="0" t="0" r="0" b="0"/>
                  <wp:docPr id="11" name="Изображение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 11"/>
                          <pic:cNvPicPr>
                            <a:picLocks noChangeAspect="1"/>
                          </pic:cNvPicPr>
                        </pic:nvPicPr>
                        <pic:blipFill>
                          <a:blip r:embed="rId217"/>
                          <a:stretch>
                            <a:fillRect/>
                          </a:stretch>
                        </pic:blipFill>
                        <pic:spPr>
                          <a:xfrm>
                            <a:off x="0" y="0"/>
                            <a:ext cx="923925" cy="323850"/>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F94997" w:rsidRDefault="00C40A1F">
            <w:pPr>
              <w:spacing w:after="0"/>
              <w:ind w:left="365"/>
            </w:pPr>
            <w:r>
              <w:rPr>
                <w:noProof/>
                <w:sz w:val="24"/>
                <w:lang w:val="ru-RU" w:eastAsia="ru-RU"/>
              </w:rPr>
              <w:drawing>
                <wp:inline distT="0" distB="0" distL="0" distR="0">
                  <wp:extent cx="800100" cy="323850"/>
                  <wp:effectExtent l="0" t="0" r="0" b="0"/>
                  <wp:docPr id="12"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 12"/>
                          <pic:cNvPicPr>
                            <a:picLocks noChangeAspect="1"/>
                          </pic:cNvPicPr>
                        </pic:nvPicPr>
                        <pic:blipFill>
                          <a:blip r:embed="rId218"/>
                          <a:stretch>
                            <a:fillRect/>
                          </a:stretch>
                        </pic:blipFill>
                        <pic:spPr>
                          <a:xfrm>
                            <a:off x="0" y="0"/>
                            <a:ext cx="800100" cy="323850"/>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Всемирное тяготение. Закон всемирного тяготения:</w:t>
            </w:r>
          </w:p>
          <w:p w:rsidR="00F94997" w:rsidRDefault="00C40A1F">
            <w:pPr>
              <w:spacing w:after="0"/>
              <w:ind w:left="365"/>
            </w:pPr>
            <w:r>
              <w:rPr>
                <w:noProof/>
                <w:sz w:val="24"/>
                <w:lang w:val="ru-RU" w:eastAsia="ru-RU"/>
              </w:rPr>
              <w:drawing>
                <wp:inline distT="0" distB="0" distL="0" distR="0">
                  <wp:extent cx="1238250" cy="438150"/>
                  <wp:effectExtent l="0" t="0" r="0" b="0"/>
                  <wp:docPr id="13" name="Изображение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 13"/>
                          <pic:cNvPicPr>
                            <a:picLocks noChangeAspect="1"/>
                          </pic:cNvPicPr>
                        </pic:nvPicPr>
                        <pic:blipFill>
                          <a:blip r:embed="rId219"/>
                          <a:stretch>
                            <a:fillRect/>
                          </a:stretch>
                        </pic:blipFill>
                        <pic:spPr>
                          <a:xfrm>
                            <a:off x="0" y="0"/>
                            <a:ext cx="1238250" cy="43815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Сила тяжести. Ускорение свободного падения.</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831DDD">
              <w:rPr>
                <w:rFonts w:ascii="Times New Roman" w:hAnsi="Times New Roman"/>
                <w:color w:val="000000"/>
                <w:sz w:val="24"/>
                <w:lang w:val="ru-RU"/>
              </w:rPr>
              <w:t xml:space="preserve"> = </w:t>
            </w:r>
            <w:r>
              <w:rPr>
                <w:rFonts w:ascii="Times New Roman" w:hAnsi="Times New Roman"/>
                <w:color w:val="000000"/>
                <w:sz w:val="24"/>
              </w:rPr>
              <w:t>mg</w:t>
            </w:r>
            <w:r w:rsidRPr="00831DDD">
              <w:rPr>
                <w:rFonts w:ascii="Times New Roman" w:hAnsi="Times New Roman"/>
                <w:color w:val="000000"/>
                <w:sz w:val="24"/>
                <w:lang w:val="ru-RU"/>
              </w:rPr>
              <w:t>.</w:t>
            </w:r>
          </w:p>
          <w:p w:rsidR="00F94997" w:rsidRDefault="00C40A1F">
            <w:pPr>
              <w:spacing w:after="0" w:line="336" w:lineRule="auto"/>
              <w:ind w:left="365"/>
            </w:pPr>
            <w:r w:rsidRPr="00831DD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Импульс тела – векторная физическая величина.</w:t>
            </w:r>
          </w:p>
          <w:p w:rsidR="00F94997" w:rsidRDefault="00C40A1F">
            <w:pPr>
              <w:spacing w:after="0"/>
              <w:ind w:left="365"/>
            </w:pPr>
            <w:r>
              <w:rPr>
                <w:noProof/>
                <w:sz w:val="24"/>
                <w:lang w:val="ru-RU" w:eastAsia="ru-RU"/>
              </w:rPr>
              <w:drawing>
                <wp:inline distT="0" distB="0" distL="0" distR="0">
                  <wp:extent cx="619125" cy="285750"/>
                  <wp:effectExtent l="0" t="0" r="0" b="0"/>
                  <wp:docPr id="14" name="Изображение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 14"/>
                          <pic:cNvPicPr>
                            <a:picLocks noChangeAspect="1"/>
                          </pic:cNvPicPr>
                        </pic:nvPicPr>
                        <pic:blipFill>
                          <a:blip r:embed="rId220"/>
                          <a:stretch>
                            <a:fillRect/>
                          </a:stretch>
                        </pic:blipFill>
                        <pic:spPr>
                          <a:xfrm>
                            <a:off x="0" y="0"/>
                            <a:ext cx="619125" cy="285750"/>
                          </a:xfrm>
                          <a:prstGeom prst="rect">
                            <a:avLst/>
                          </a:prstGeom>
                        </pic:spPr>
                      </pic:pic>
                    </a:graphicData>
                  </a:graphic>
                </wp:inline>
              </w:drawing>
            </w:r>
          </w:p>
          <w:p w:rsidR="00F94997" w:rsidRDefault="00C40A1F">
            <w:pPr>
              <w:spacing w:after="0" w:line="336" w:lineRule="auto"/>
              <w:ind w:left="365"/>
              <w:jc w:val="both"/>
            </w:pPr>
            <w:r w:rsidRPr="00831DDD">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Закон сохранения импульса для замкнутой системы тел:</w:t>
            </w:r>
          </w:p>
          <w:p w:rsidR="00F94997" w:rsidRDefault="00C40A1F">
            <w:pPr>
              <w:spacing w:after="0"/>
              <w:ind w:left="365"/>
            </w:pPr>
            <w:r>
              <w:rPr>
                <w:noProof/>
                <w:sz w:val="24"/>
                <w:lang w:val="ru-RU" w:eastAsia="ru-RU"/>
              </w:rPr>
              <w:drawing>
                <wp:inline distT="0" distB="0" distL="0" distR="0">
                  <wp:extent cx="1685925" cy="342900"/>
                  <wp:effectExtent l="0" t="0" r="0" b="0"/>
                  <wp:docPr id="15" name="Изображение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 15"/>
                          <pic:cNvPicPr>
                            <a:picLocks noChangeAspect="1"/>
                          </pic:cNvPicPr>
                        </pic:nvPicPr>
                        <pic:blipFill>
                          <a:blip r:embed="rId221"/>
                          <a:stretch>
                            <a:fillRect/>
                          </a:stretch>
                        </pic:blipFill>
                        <pic:spPr>
                          <a:xfrm>
                            <a:off x="0" y="0"/>
                            <a:ext cx="1685925" cy="342900"/>
                          </a:xfrm>
                          <a:prstGeom prst="rect">
                            <a:avLst/>
                          </a:prstGeom>
                        </pic:spPr>
                      </pic:pic>
                    </a:graphicData>
                  </a:graphic>
                </wp:inline>
              </w:drawing>
            </w:r>
          </w:p>
          <w:p w:rsidR="00F94997" w:rsidRDefault="00C40A1F">
            <w:pPr>
              <w:spacing w:after="0" w:line="336" w:lineRule="auto"/>
              <w:ind w:left="365"/>
              <w:jc w:val="both"/>
            </w:pPr>
            <w:r>
              <w:rPr>
                <w:rFonts w:ascii="Times New Roman" w:hAnsi="Times New Roman"/>
                <w:color w:val="000000"/>
                <w:sz w:val="24"/>
              </w:rPr>
              <w:t>Реактивное движение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Механическая работа. Формула для вычисления работы силы:</w:t>
            </w:r>
          </w:p>
          <w:p w:rsidR="00F94997" w:rsidRDefault="00C40A1F">
            <w:pPr>
              <w:spacing w:after="0"/>
              <w:ind w:left="365"/>
            </w:pPr>
            <w:r>
              <w:rPr>
                <w:noProof/>
                <w:sz w:val="24"/>
                <w:lang w:val="ru-RU" w:eastAsia="ru-RU"/>
              </w:rPr>
              <w:drawing>
                <wp:inline distT="0" distB="0" distL="0" distR="0">
                  <wp:extent cx="819150" cy="342900"/>
                  <wp:effectExtent l="0" t="0" r="0" b="0"/>
                  <wp:docPr id="16"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6"/>
                          <pic:cNvPicPr>
                            <a:picLocks noChangeAspect="1"/>
                          </pic:cNvPicPr>
                        </pic:nvPicPr>
                        <pic:blipFill>
                          <a:blip r:embed="rId222"/>
                          <a:stretch>
                            <a:fillRect/>
                          </a:stretch>
                        </pic:blipFill>
                        <pic:spPr>
                          <a:xfrm>
                            <a:off x="0" y="0"/>
                            <a:ext cx="819150" cy="342900"/>
                          </a:xfrm>
                          <a:prstGeom prst="rect">
                            <a:avLst/>
                          </a:prstGeom>
                        </pic:spPr>
                      </pic:pic>
                    </a:graphicData>
                  </a:graphic>
                </wp:inline>
              </w:drawing>
            </w:r>
          </w:p>
          <w:p w:rsidR="00F94997" w:rsidRDefault="00C40A1F">
            <w:pPr>
              <w:spacing w:after="0" w:line="336" w:lineRule="auto"/>
              <w:ind w:left="365"/>
              <w:jc w:val="both"/>
            </w:pPr>
            <w:r>
              <w:rPr>
                <w:rFonts w:ascii="Times New Roman" w:hAnsi="Times New Roman"/>
                <w:color w:val="000000"/>
                <w:sz w:val="24"/>
              </w:rPr>
              <w:t>Механическая мощность:</w:t>
            </w:r>
          </w:p>
          <w:p w:rsidR="00F94997" w:rsidRDefault="00C40A1F">
            <w:pPr>
              <w:spacing w:after="0"/>
              <w:ind w:left="365"/>
            </w:pPr>
            <w:r>
              <w:rPr>
                <w:noProof/>
                <w:sz w:val="24"/>
                <w:lang w:val="ru-RU" w:eastAsia="ru-RU"/>
              </w:rPr>
              <w:drawing>
                <wp:inline distT="0" distB="0" distL="0" distR="0">
                  <wp:extent cx="571500" cy="476250"/>
                  <wp:effectExtent l="0" t="0" r="0" b="0"/>
                  <wp:docPr id="17"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17"/>
                          <pic:cNvPicPr>
                            <a:picLocks noChangeAspect="1"/>
                          </pic:cNvPicPr>
                        </pic:nvPicPr>
                        <pic:blipFill>
                          <a:blip r:embed="rId223"/>
                          <a:stretch>
                            <a:fillRect/>
                          </a:stretch>
                        </pic:blipFill>
                        <pic:spPr>
                          <a:xfrm>
                            <a:off x="0" y="0"/>
                            <a:ext cx="571500" cy="476250"/>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F94997" w:rsidRPr="00831DDD" w:rsidRDefault="00C40A1F">
            <w:pPr>
              <w:spacing w:after="0" w:line="336" w:lineRule="auto"/>
              <w:ind w:left="365"/>
              <w:rPr>
                <w:lang w:val="ru-RU"/>
              </w:rPr>
            </w:pPr>
            <w:r w:rsidRPr="00831DDD">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F94997" w:rsidRDefault="00C40A1F">
            <w:pPr>
              <w:spacing w:after="0"/>
              <w:ind w:left="365"/>
            </w:pPr>
            <w:r>
              <w:rPr>
                <w:noProof/>
                <w:sz w:val="24"/>
                <w:lang w:val="ru-RU" w:eastAsia="ru-RU"/>
              </w:rPr>
              <w:drawing>
                <wp:inline distT="0" distB="0" distL="0" distR="0">
                  <wp:extent cx="828675" cy="514350"/>
                  <wp:effectExtent l="0" t="0" r="0" b="0"/>
                  <wp:docPr id="18" name="Изображение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 18"/>
                          <pic:cNvPicPr>
                            <a:picLocks noChangeAspect="1"/>
                          </pic:cNvPicPr>
                        </pic:nvPicPr>
                        <pic:blipFill>
                          <a:blip r:embed="rId224"/>
                          <a:stretch>
                            <a:fillRect/>
                          </a:stretch>
                        </pic:blipFill>
                        <pic:spPr>
                          <a:xfrm>
                            <a:off x="0" y="0"/>
                            <a:ext cx="828675" cy="514350"/>
                          </a:xfrm>
                          <a:prstGeom prst="rect">
                            <a:avLst/>
                          </a:prstGeom>
                        </pic:spPr>
                      </pic:pic>
                    </a:graphicData>
                  </a:graphic>
                </wp:inline>
              </w:drawing>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Теорема о кинетической энергии. Формула для вычисления потенциальной </w:t>
            </w:r>
            <w:r w:rsidRPr="00831DDD">
              <w:rPr>
                <w:rFonts w:ascii="Times New Roman" w:hAnsi="Times New Roman"/>
                <w:color w:val="000000"/>
                <w:sz w:val="24"/>
                <w:lang w:val="ru-RU"/>
              </w:rPr>
              <w:lastRenderedPageBreak/>
              <w:t>энергии тела, поднятого</w:t>
            </w:r>
          </w:p>
          <w:p w:rsidR="00F94997" w:rsidRDefault="00C40A1F">
            <w:pPr>
              <w:spacing w:after="0" w:line="336" w:lineRule="auto"/>
              <w:ind w:left="365"/>
              <w:jc w:val="both"/>
            </w:pPr>
            <w:r>
              <w:rPr>
                <w:rFonts w:ascii="Times New Roman" w:hAnsi="Times New Roman"/>
                <w:color w:val="000000"/>
                <w:sz w:val="24"/>
              </w:rPr>
              <w:t>над Землёй:</w:t>
            </w:r>
          </w:p>
          <w:p w:rsidR="00F94997" w:rsidRDefault="00C40A1F">
            <w:pPr>
              <w:spacing w:after="0"/>
              <w:ind w:left="365"/>
            </w:pPr>
            <w:r>
              <w:rPr>
                <w:noProof/>
                <w:sz w:val="24"/>
                <w:lang w:val="ru-RU" w:eastAsia="ru-RU"/>
              </w:rPr>
              <w:drawing>
                <wp:inline distT="0" distB="0" distL="0" distR="0">
                  <wp:extent cx="838200" cy="314325"/>
                  <wp:effectExtent l="0" t="0" r="0" b="0"/>
                  <wp:docPr id="19" name="Изображение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 19"/>
                          <pic:cNvPicPr>
                            <a:picLocks noChangeAspect="1"/>
                          </pic:cNvPicPr>
                        </pic:nvPicPr>
                        <pic:blipFill>
                          <a:blip r:embed="rId225"/>
                          <a:stretch>
                            <a:fillRect/>
                          </a:stretch>
                        </pic:blipFill>
                        <pic:spPr>
                          <a:xfrm>
                            <a:off x="0" y="0"/>
                            <a:ext cx="838200" cy="314325"/>
                          </a:xfrm>
                          <a:prstGeom prst="rect">
                            <a:avLst/>
                          </a:prstGeom>
                        </pic:spPr>
                      </pic:pic>
                    </a:graphicData>
                  </a:graphic>
                </wp:inline>
              </w:drawing>
            </w:r>
          </w:p>
          <w:p w:rsidR="00F94997" w:rsidRDefault="00F94997">
            <w:pPr>
              <w:spacing w:after="0" w:line="336" w:lineRule="auto"/>
              <w:ind w:left="365"/>
              <w:jc w:val="both"/>
            </w:pPr>
          </w:p>
          <w:p w:rsidR="00F94997" w:rsidRDefault="00F94997">
            <w:pPr>
              <w:spacing w:after="0" w:line="336" w:lineRule="auto"/>
              <w:ind w:left="365"/>
              <w:jc w:val="both"/>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Механическая энергия:</w:t>
            </w:r>
          </w:p>
          <w:p w:rsidR="00F94997" w:rsidRDefault="00C40A1F">
            <w:pPr>
              <w:spacing w:after="0"/>
              <w:ind w:left="365"/>
            </w:pPr>
            <w:r>
              <w:rPr>
                <w:noProof/>
                <w:sz w:val="24"/>
                <w:lang w:val="ru-RU" w:eastAsia="ru-RU"/>
              </w:rPr>
              <w:drawing>
                <wp:inline distT="0" distB="0" distL="0" distR="0">
                  <wp:extent cx="1057275" cy="361950"/>
                  <wp:effectExtent l="0" t="0" r="0" b="0"/>
                  <wp:docPr id="20" name="Изображение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 20"/>
                          <pic:cNvPicPr>
                            <a:picLocks noChangeAspect="1"/>
                          </pic:cNvPicPr>
                        </pic:nvPicPr>
                        <pic:blipFill>
                          <a:blip r:embed="rId226"/>
                          <a:stretch>
                            <a:fillRect/>
                          </a:stretch>
                        </pic:blipFill>
                        <pic:spPr>
                          <a:xfrm>
                            <a:off x="0" y="0"/>
                            <a:ext cx="1057275" cy="361950"/>
                          </a:xfrm>
                          <a:prstGeom prst="rect">
                            <a:avLst/>
                          </a:prstGeom>
                        </pic:spPr>
                      </pic:pic>
                    </a:graphicData>
                  </a:graphic>
                </wp:inline>
              </w:drawing>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831DDD">
              <w:rPr>
                <w:rFonts w:ascii="Times New Roman" w:hAnsi="Times New Roman"/>
                <w:color w:val="000000"/>
                <w:sz w:val="24"/>
                <w:lang w:val="ru-RU"/>
              </w:rPr>
              <w:t xml:space="preserve"> = </w:t>
            </w:r>
            <w:r>
              <w:rPr>
                <w:rFonts w:ascii="Times New Roman" w:hAnsi="Times New Roman"/>
                <w:color w:val="000000"/>
                <w:sz w:val="24"/>
              </w:rPr>
              <w:t>const</w:t>
            </w:r>
            <w:r w:rsidRPr="00831DDD">
              <w:rPr>
                <w:rFonts w:ascii="Times New Roman" w:hAnsi="Times New Roman"/>
                <w:color w:val="000000"/>
                <w:sz w:val="24"/>
                <w:lang w:val="ru-RU"/>
              </w:rPr>
              <w:t>.</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Превращение механической энергии при наличии силы трения.</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Простые механизмы. «Золотое правило» механики.</w:t>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831DDD">
              <w:rPr>
                <w:rFonts w:ascii="Times New Roman" w:hAnsi="Times New Roman"/>
                <w:i/>
                <w:color w:val="000000"/>
                <w:sz w:val="24"/>
                <w:lang w:val="ru-RU"/>
              </w:rPr>
              <w:t xml:space="preserve"> - </w:t>
            </w:r>
            <w:r>
              <w:rPr>
                <w:rFonts w:ascii="Times New Roman" w:hAnsi="Times New Roman"/>
                <w:i/>
                <w:color w:val="000000"/>
                <w:sz w:val="24"/>
              </w:rPr>
              <w:t>Fl</w:t>
            </w:r>
            <w:r w:rsidRPr="00831DDD">
              <w:rPr>
                <w:rFonts w:ascii="Times New Roman" w:hAnsi="Times New Roman"/>
                <w:i/>
                <w:color w:val="000000"/>
                <w:sz w:val="24"/>
                <w:lang w:val="ru-RU"/>
              </w:rPr>
              <w:t>.</w:t>
            </w:r>
          </w:p>
          <w:p w:rsidR="00F94997" w:rsidRDefault="00C40A1F">
            <w:pPr>
              <w:spacing w:after="0" w:line="336" w:lineRule="auto"/>
              <w:ind w:left="365"/>
            </w:pPr>
            <w:r>
              <w:rPr>
                <w:rFonts w:ascii="Times New Roman" w:hAnsi="Times New Roman"/>
                <w:color w:val="000000"/>
                <w:sz w:val="24"/>
              </w:rPr>
              <w:t>Условие равновесия рычага:</w:t>
            </w:r>
          </w:p>
          <w:p w:rsidR="00F94997" w:rsidRDefault="00C40A1F">
            <w:pPr>
              <w:spacing w:after="0"/>
              <w:ind w:left="365"/>
            </w:pPr>
            <w:r>
              <w:rPr>
                <w:noProof/>
                <w:sz w:val="24"/>
                <w:lang w:val="ru-RU" w:eastAsia="ru-RU"/>
              </w:rPr>
              <w:drawing>
                <wp:inline distT="0" distB="0" distL="0" distR="0">
                  <wp:extent cx="1304925" cy="352425"/>
                  <wp:effectExtent l="0" t="0" r="0" b="0"/>
                  <wp:docPr id="21" name="Изображение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 21"/>
                          <pic:cNvPicPr>
                            <a:picLocks noChangeAspect="1"/>
                          </pic:cNvPicPr>
                        </pic:nvPicPr>
                        <pic:blipFill>
                          <a:blip r:embed="rId227"/>
                          <a:stretch>
                            <a:fillRect/>
                          </a:stretch>
                        </pic:blipFill>
                        <pic:spPr>
                          <a:xfrm>
                            <a:off x="0" y="0"/>
                            <a:ext cx="1304925" cy="352425"/>
                          </a:xfrm>
                          <a:prstGeom prst="rect">
                            <a:avLst/>
                          </a:prstGeom>
                        </pic:spPr>
                      </pic:pic>
                    </a:graphicData>
                  </a:graphic>
                </wp:inline>
              </w:drawing>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Подвижный и неподвижный блоки. КПД простых механизмов,</w:t>
            </w:r>
          </w:p>
          <w:p w:rsidR="00F94997" w:rsidRDefault="00C40A1F">
            <w:pPr>
              <w:spacing w:after="0"/>
              <w:ind w:left="365"/>
            </w:pPr>
            <w:r>
              <w:rPr>
                <w:noProof/>
                <w:sz w:val="24"/>
                <w:lang w:val="ru-RU" w:eastAsia="ru-RU"/>
              </w:rPr>
              <w:drawing>
                <wp:inline distT="0" distB="0" distL="0" distR="0">
                  <wp:extent cx="1095375" cy="523875"/>
                  <wp:effectExtent l="0" t="0" r="0" b="0"/>
                  <wp:docPr id="22" name="Изображение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 22"/>
                          <pic:cNvPicPr>
                            <a:picLocks noChangeAspect="1"/>
                          </pic:cNvPicPr>
                        </pic:nvPicPr>
                        <pic:blipFill>
                          <a:blip r:embed="rId228"/>
                          <a:stretch>
                            <a:fillRect/>
                          </a:stretch>
                        </pic:blipFill>
                        <pic:spPr>
                          <a:xfrm>
                            <a:off x="0" y="0"/>
                            <a:ext cx="1095375" cy="523875"/>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Давление твёрдого тела.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Формула для вычисления давления твёрдого тела:</w:t>
            </w:r>
          </w:p>
          <w:p w:rsidR="00F94997" w:rsidRDefault="00C40A1F">
            <w:pPr>
              <w:spacing w:after="0"/>
              <w:ind w:left="365"/>
            </w:pPr>
            <w:r>
              <w:rPr>
                <w:noProof/>
                <w:sz w:val="24"/>
                <w:lang w:val="ru-RU" w:eastAsia="ru-RU"/>
              </w:rPr>
              <w:drawing>
                <wp:inline distT="0" distB="0" distL="0" distR="0">
                  <wp:extent cx="600075" cy="400050"/>
                  <wp:effectExtent l="0" t="0" r="0" b="0"/>
                  <wp:docPr id="23" name="Изображение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 23"/>
                          <pic:cNvPicPr>
                            <a:picLocks noChangeAspect="1"/>
                          </pic:cNvPicPr>
                        </pic:nvPicPr>
                        <pic:blipFill>
                          <a:blip r:embed="rId229"/>
                          <a:stretch>
                            <a:fillRect/>
                          </a:stretch>
                        </pic:blipFill>
                        <pic:spPr>
                          <a:xfrm>
                            <a:off x="0" y="0"/>
                            <a:ext cx="600075" cy="40005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 Давление газа. Атмосферное давление.</w:t>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 xml:space="preserve">Гидростатическое давление внутри жидкости. </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Формула для вычисления давления внутри жидкости:</w:t>
            </w:r>
          </w:p>
          <w:p w:rsidR="00F94997" w:rsidRDefault="00C40A1F">
            <w:pPr>
              <w:spacing w:after="0"/>
              <w:ind w:left="365"/>
            </w:pPr>
            <w:r>
              <w:rPr>
                <w:noProof/>
                <w:sz w:val="24"/>
                <w:lang w:val="ru-RU" w:eastAsia="ru-RU"/>
              </w:rPr>
              <w:drawing>
                <wp:inline distT="0" distB="0" distL="0" distR="0">
                  <wp:extent cx="1114425" cy="400050"/>
                  <wp:effectExtent l="0" t="0" r="0" b="0"/>
                  <wp:docPr id="24" name="Изображение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 24"/>
                          <pic:cNvPicPr>
                            <a:picLocks noChangeAspect="1"/>
                          </pic:cNvPicPr>
                        </pic:nvPicPr>
                        <pic:blipFill>
                          <a:blip r:embed="rId230"/>
                          <a:stretch>
                            <a:fillRect/>
                          </a:stretch>
                        </pic:blipFill>
                        <pic:spPr>
                          <a:xfrm>
                            <a:off x="0" y="0"/>
                            <a:ext cx="1114425" cy="400050"/>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Закон Паскаля. Гидравлический пресс</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F94997" w:rsidRDefault="00C40A1F">
            <w:pPr>
              <w:spacing w:after="0"/>
              <w:ind w:left="365"/>
            </w:pPr>
            <w:r>
              <w:rPr>
                <w:noProof/>
                <w:sz w:val="24"/>
                <w:lang w:val="ru-RU" w:eastAsia="ru-RU"/>
              </w:rPr>
              <w:drawing>
                <wp:inline distT="0" distB="0" distL="0" distR="0">
                  <wp:extent cx="952500" cy="381000"/>
                  <wp:effectExtent l="0" t="0" r="0" b="0"/>
                  <wp:docPr id="25" name="Изображение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 25"/>
                          <pic:cNvPicPr>
                            <a:picLocks noChangeAspect="1"/>
                          </pic:cNvPicPr>
                        </pic:nvPicPr>
                        <pic:blipFill>
                          <a:blip r:embed="rId231"/>
                          <a:stretch>
                            <a:fillRect/>
                          </a:stretch>
                        </pic:blipFill>
                        <pic:spPr>
                          <a:xfrm>
                            <a:off x="0" y="0"/>
                            <a:ext cx="952500" cy="381000"/>
                          </a:xfrm>
                          <a:prstGeom prst="rect">
                            <a:avLst/>
                          </a:prstGeom>
                        </pic:spPr>
                      </pic:pic>
                    </a:graphicData>
                  </a:graphic>
                </wp:inline>
              </w:drawing>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Условие плавания тела. Плавание судов и воздухоплавание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F94997" w:rsidRDefault="00C40A1F">
            <w:pPr>
              <w:spacing w:after="0"/>
              <w:ind w:left="365"/>
            </w:pPr>
            <w:r>
              <w:rPr>
                <w:noProof/>
                <w:sz w:val="24"/>
                <w:lang w:val="ru-RU" w:eastAsia="ru-RU"/>
              </w:rPr>
              <w:drawing>
                <wp:inline distT="0" distB="0" distL="0" distR="0">
                  <wp:extent cx="600075" cy="409575"/>
                  <wp:effectExtent l="0" t="0" r="0" b="0"/>
                  <wp:docPr id="26" name="Изображение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 26"/>
                          <pic:cNvPicPr>
                            <a:picLocks noChangeAspect="1"/>
                          </pic:cNvPicPr>
                        </pic:nvPicPr>
                        <pic:blipFill>
                          <a:blip r:embed="rId232"/>
                          <a:stretch>
                            <a:fillRect/>
                          </a:stretch>
                        </pic:blipFill>
                        <pic:spPr>
                          <a:xfrm>
                            <a:off x="0" y="0"/>
                            <a:ext cx="600075" cy="409575"/>
                          </a:xfrm>
                          <a:prstGeom prst="rect">
                            <a:avLst/>
                          </a:prstGeom>
                        </pic:spPr>
                      </pic:pic>
                    </a:graphicData>
                  </a:graphic>
                </wp:inline>
              </w:drawing>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Затухающие колебания. Вынужденные колебания. Резонанс</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F94997" w:rsidRDefault="00C40A1F">
            <w:pPr>
              <w:spacing w:after="0"/>
              <w:ind w:left="365"/>
            </w:pPr>
            <w:r>
              <w:rPr>
                <w:noProof/>
                <w:sz w:val="24"/>
                <w:lang w:val="ru-RU" w:eastAsia="ru-RU"/>
              </w:rPr>
              <w:drawing>
                <wp:inline distT="0" distB="0" distL="0" distR="0">
                  <wp:extent cx="771525" cy="238125"/>
                  <wp:effectExtent l="0" t="0" r="0" b="0"/>
                  <wp:docPr id="27" name="Изображение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Изображение 27"/>
                          <pic:cNvPicPr>
                            <a:picLocks noChangeAspect="1"/>
                          </pic:cNvPicPr>
                        </pic:nvPicPr>
                        <pic:blipFill>
                          <a:blip r:embed="rId233"/>
                          <a:stretch>
                            <a:fillRect/>
                          </a:stretch>
                        </pic:blipFill>
                        <pic:spPr>
                          <a:xfrm>
                            <a:off x="0" y="0"/>
                            <a:ext cx="771525" cy="238125"/>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Практические работы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F94997" w:rsidRDefault="00C40A1F">
            <w:pPr>
              <w:spacing w:after="0" w:line="336" w:lineRule="auto"/>
              <w:ind w:left="365"/>
              <w:jc w:val="both"/>
            </w:pPr>
            <w:r w:rsidRPr="00831DDD">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Физические явления в природе:</w:t>
            </w:r>
            <w:r w:rsidRPr="00831DDD">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831DDD">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Технические устройства:</w:t>
            </w:r>
            <w:r w:rsidRPr="00831DDD">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ТЕПЛОВЫЕ ЯВЛЕНИЯ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Смачивание и капиллярные явления</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Тепловое расширение и сжатие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Тепловое равновесие</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Виды теплопередачи: теплопроводность, конвекция, излучение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F94997" w:rsidRDefault="00C40A1F">
            <w:pPr>
              <w:spacing w:after="0"/>
              <w:ind w:left="365"/>
            </w:pPr>
            <w:r>
              <w:rPr>
                <w:noProof/>
                <w:sz w:val="24"/>
                <w:lang w:val="ru-RU" w:eastAsia="ru-RU"/>
              </w:rPr>
              <w:drawing>
                <wp:inline distT="0" distB="0" distL="0" distR="0">
                  <wp:extent cx="1152525" cy="323850"/>
                  <wp:effectExtent l="0" t="0" r="0" b="0"/>
                  <wp:docPr id="28" name="Изображение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 28"/>
                          <pic:cNvPicPr>
                            <a:picLocks noChangeAspect="1"/>
                          </pic:cNvPicPr>
                        </pic:nvPicPr>
                        <pic:blipFill>
                          <a:blip r:embed="rId234"/>
                          <a:stretch>
                            <a:fillRect/>
                          </a:stretch>
                        </pic:blipFill>
                        <pic:spPr>
                          <a:xfrm>
                            <a:off x="0" y="0"/>
                            <a:ext cx="1152525" cy="323850"/>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F94997" w:rsidRDefault="00C40A1F">
            <w:pPr>
              <w:spacing w:after="0"/>
              <w:ind w:left="365"/>
            </w:pPr>
            <w:r>
              <w:rPr>
                <w:noProof/>
                <w:sz w:val="24"/>
                <w:lang w:val="ru-RU" w:eastAsia="ru-RU"/>
              </w:rPr>
              <w:drawing>
                <wp:inline distT="0" distB="0" distL="0" distR="0">
                  <wp:extent cx="1162050" cy="304800"/>
                  <wp:effectExtent l="0" t="0" r="0" b="0"/>
                  <wp:docPr id="29" name="Изображение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Изображение 29"/>
                          <pic:cNvPicPr>
                            <a:picLocks noChangeAspect="1"/>
                          </pic:cNvPicPr>
                        </pic:nvPicPr>
                        <pic:blipFill>
                          <a:blip r:embed="rId235"/>
                          <a:stretch>
                            <a:fillRect/>
                          </a:stretch>
                        </pic:blipFill>
                        <pic:spPr>
                          <a:xfrm>
                            <a:off x="0" y="0"/>
                            <a:ext cx="1162050" cy="304800"/>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2.11</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Влажность воздуха</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F94997" w:rsidRDefault="00C40A1F">
            <w:pPr>
              <w:spacing w:after="0"/>
              <w:ind w:left="365"/>
            </w:pPr>
            <w:r>
              <w:rPr>
                <w:noProof/>
                <w:sz w:val="24"/>
                <w:lang w:val="ru-RU" w:eastAsia="ru-RU"/>
              </w:rPr>
              <w:drawing>
                <wp:inline distT="0" distB="0" distL="0" distR="0">
                  <wp:extent cx="590550" cy="542925"/>
                  <wp:effectExtent l="0" t="0" r="0" b="0"/>
                  <wp:docPr id="30" name="Изображение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Изображение 30"/>
                          <pic:cNvPicPr>
                            <a:picLocks noChangeAspect="1"/>
                          </pic:cNvPicPr>
                        </pic:nvPicPr>
                        <pic:blipFill>
                          <a:blip r:embed="rId236"/>
                          <a:stretch>
                            <a:fillRect/>
                          </a:stretch>
                        </pic:blipFill>
                        <pic:spPr>
                          <a:xfrm>
                            <a:off x="0" y="0"/>
                            <a:ext cx="590550" cy="542925"/>
                          </a:xfrm>
                          <a:prstGeom prst="rect">
                            <a:avLst/>
                          </a:prstGeom>
                        </pic:spPr>
                      </pic:pic>
                    </a:graphicData>
                  </a:graphic>
                </wp:inline>
              </w:drawing>
            </w:r>
          </w:p>
          <w:p w:rsidR="00F94997" w:rsidRDefault="00F94997">
            <w:pPr>
              <w:spacing w:after="0" w:line="336" w:lineRule="auto"/>
              <w:ind w:left="365"/>
              <w:jc w:val="both"/>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831DDD">
              <w:rPr>
                <w:rFonts w:ascii="Times New Roman" w:hAnsi="Times New Roman"/>
                <w:i/>
                <w:color w:val="000000"/>
                <w:sz w:val="24"/>
                <w:lang w:val="ru-RU"/>
              </w:rPr>
              <w:t xml:space="preserve"> = </w:t>
            </w:r>
            <w:r>
              <w:rPr>
                <w:rFonts w:ascii="Times New Roman" w:hAnsi="Times New Roman"/>
                <w:i/>
                <w:color w:val="000000"/>
                <w:sz w:val="24"/>
              </w:rPr>
              <w:t>Q</w:t>
            </w:r>
            <w:r w:rsidRPr="00831DDD">
              <w:rPr>
                <w:rFonts w:ascii="Times New Roman" w:hAnsi="Times New Roman"/>
                <w:i/>
                <w:color w:val="000000"/>
                <w:sz w:val="24"/>
                <w:lang w:val="ru-RU"/>
              </w:rPr>
              <w:t>/</w:t>
            </w:r>
            <w:r>
              <w:rPr>
                <w:rFonts w:ascii="Times New Roman" w:hAnsi="Times New Roman"/>
                <w:i/>
                <w:color w:val="000000"/>
                <w:sz w:val="24"/>
              </w:rPr>
              <w:t>m</w:t>
            </w:r>
          </w:p>
          <w:p w:rsidR="00F94997" w:rsidRPr="00831DDD" w:rsidRDefault="00F94997">
            <w:pPr>
              <w:spacing w:after="0" w:line="336" w:lineRule="auto"/>
              <w:ind w:left="365"/>
              <w:jc w:val="both"/>
              <w:rPr>
                <w:lang w:val="ru-RU"/>
              </w:rPr>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Принципы работы тепловых двигателей. КПД теплового двигателя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Практические работы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Физические явления в природе:</w:t>
            </w:r>
            <w:r w:rsidRPr="00831DDD">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Технические устройства:</w:t>
            </w:r>
            <w:r w:rsidRPr="00831DDD">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ЭЛЕКТРОМАГНИТНЫЕ ЯВЛЕНИЯ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Электризация тел. Два вида электрических зарядов</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Взаимодействие заряженных тел. Закон Кулона</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Закон сохранения электрического заряда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3.6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Постоянный электрический ток. Действия электрического тока. Сила тока. Напряжение.</w:t>
            </w:r>
          </w:p>
          <w:p w:rsidR="00F94997" w:rsidRPr="00831DDD" w:rsidRDefault="00C40A1F">
            <w:pPr>
              <w:spacing w:after="0" w:line="336" w:lineRule="auto"/>
              <w:ind w:left="365"/>
              <w:jc w:val="both"/>
              <w:rPr>
                <w:lang w:val="ru-RU"/>
              </w:rPr>
            </w:pPr>
            <w:r>
              <w:rPr>
                <w:rFonts w:ascii="Times New Roman" w:hAnsi="Times New Roman"/>
                <w:i/>
                <w:color w:val="000000"/>
                <w:sz w:val="24"/>
              </w:rPr>
              <w:t>I</w:t>
            </w:r>
            <w:r w:rsidRPr="00831DDD">
              <w:rPr>
                <w:rFonts w:ascii="Times New Roman" w:hAnsi="Times New Roman"/>
                <w:i/>
                <w:color w:val="000000"/>
                <w:sz w:val="24"/>
                <w:lang w:val="ru-RU"/>
              </w:rPr>
              <w:t xml:space="preserve"> = </w:t>
            </w:r>
            <w:r>
              <w:rPr>
                <w:rFonts w:ascii="Times New Roman" w:hAnsi="Times New Roman"/>
                <w:i/>
                <w:color w:val="000000"/>
                <w:sz w:val="24"/>
              </w:rPr>
              <w:t>q</w:t>
            </w:r>
            <w:r w:rsidRPr="00831DDD">
              <w:rPr>
                <w:rFonts w:ascii="Times New Roman" w:hAnsi="Times New Roman"/>
                <w:i/>
                <w:color w:val="000000"/>
                <w:sz w:val="24"/>
                <w:lang w:val="ru-RU"/>
              </w:rPr>
              <w:t>/</w:t>
            </w:r>
            <w:r>
              <w:rPr>
                <w:rFonts w:ascii="Times New Roman" w:hAnsi="Times New Roman"/>
                <w:i/>
                <w:color w:val="000000"/>
                <w:sz w:val="24"/>
              </w:rPr>
              <w:t>t</w:t>
            </w:r>
            <w:r w:rsidRPr="00831DDD">
              <w:rPr>
                <w:rFonts w:ascii="Times New Roman" w:hAnsi="Times New Roman"/>
                <w:i/>
                <w:color w:val="000000"/>
                <w:sz w:val="24"/>
                <w:lang w:val="ru-RU"/>
              </w:rPr>
              <w:t xml:space="preserve"> , </w:t>
            </w:r>
            <w:r>
              <w:rPr>
                <w:rFonts w:ascii="Times New Roman" w:hAnsi="Times New Roman"/>
                <w:i/>
                <w:color w:val="000000"/>
                <w:sz w:val="24"/>
              </w:rPr>
              <w:t>U</w:t>
            </w:r>
            <w:r w:rsidRPr="00831DDD">
              <w:rPr>
                <w:rFonts w:ascii="Times New Roman" w:hAnsi="Times New Roman"/>
                <w:i/>
                <w:color w:val="000000"/>
                <w:sz w:val="24"/>
                <w:lang w:val="ru-RU"/>
              </w:rPr>
              <w:t xml:space="preserve"> = </w:t>
            </w:r>
            <w:r>
              <w:rPr>
                <w:rFonts w:ascii="Times New Roman" w:hAnsi="Times New Roman"/>
                <w:i/>
                <w:color w:val="000000"/>
                <w:sz w:val="24"/>
              </w:rPr>
              <w:t>A</w:t>
            </w:r>
            <w:r w:rsidRPr="00831DDD">
              <w:rPr>
                <w:rFonts w:ascii="Times New Roman" w:hAnsi="Times New Roman"/>
                <w:i/>
                <w:color w:val="000000"/>
                <w:sz w:val="24"/>
                <w:lang w:val="ru-RU"/>
              </w:rPr>
              <w:t>/</w:t>
            </w:r>
            <w:r>
              <w:rPr>
                <w:rFonts w:ascii="Times New Roman" w:hAnsi="Times New Roman"/>
                <w:i/>
                <w:color w:val="000000"/>
                <w:sz w:val="24"/>
              </w:rPr>
              <w:t>q</w:t>
            </w:r>
          </w:p>
          <w:p w:rsidR="00F94997" w:rsidRPr="00831DDD" w:rsidRDefault="00F94997">
            <w:pPr>
              <w:spacing w:after="0" w:line="336" w:lineRule="auto"/>
              <w:ind w:left="365"/>
              <w:rPr>
                <w:lang w:val="ru-RU"/>
              </w:rPr>
            </w:pPr>
          </w:p>
          <w:p w:rsidR="00F94997" w:rsidRPr="00831DDD" w:rsidRDefault="00F94997">
            <w:pPr>
              <w:spacing w:after="0" w:line="336" w:lineRule="auto"/>
              <w:ind w:left="365"/>
              <w:jc w:val="both"/>
              <w:rPr>
                <w:lang w:val="ru-RU"/>
              </w:rPr>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Электрическое сопротивление. Удельное электрическое сопротивление:</w:t>
            </w:r>
          </w:p>
          <w:p w:rsidR="00F94997" w:rsidRDefault="00C40A1F">
            <w:pPr>
              <w:spacing w:after="0" w:line="336" w:lineRule="auto"/>
              <w:ind w:left="365"/>
              <w:jc w:val="both"/>
            </w:pPr>
            <w:r>
              <w:rPr>
                <w:rFonts w:ascii="Times New Roman" w:hAnsi="Times New Roman"/>
                <w:i/>
                <w:color w:val="000000"/>
                <w:sz w:val="24"/>
              </w:rPr>
              <w:t>R = pl/S</w:t>
            </w:r>
          </w:p>
          <w:p w:rsidR="00F94997" w:rsidRDefault="00F94997">
            <w:pPr>
              <w:spacing w:after="0" w:line="336" w:lineRule="auto"/>
              <w:ind w:left="365"/>
              <w:jc w:val="both"/>
            </w:pP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F94997" w:rsidRPr="00831DDD" w:rsidRDefault="00C40A1F">
            <w:pPr>
              <w:spacing w:after="0" w:line="336" w:lineRule="auto"/>
              <w:ind w:left="365"/>
              <w:rPr>
                <w:lang w:val="ru-RU"/>
              </w:rPr>
            </w:pPr>
            <w:r w:rsidRPr="00831DDD">
              <w:rPr>
                <w:rFonts w:ascii="Times New Roman" w:hAnsi="Times New Roman"/>
                <w:color w:val="000000"/>
                <w:sz w:val="24"/>
                <w:lang w:val="ru-RU"/>
              </w:rPr>
              <w:t>Закон Ома для участка электрической цепи:</w:t>
            </w:r>
            <w:r w:rsidRPr="00831DDD">
              <w:rPr>
                <w:rFonts w:ascii="Times New Roman" w:hAnsi="Times New Roman"/>
                <w:i/>
                <w:color w:val="000000"/>
                <w:sz w:val="24"/>
                <w:lang w:val="ru-RU"/>
              </w:rPr>
              <w:t xml:space="preserve"> </w:t>
            </w:r>
            <w:r>
              <w:rPr>
                <w:rFonts w:ascii="Times New Roman" w:hAnsi="Times New Roman"/>
                <w:i/>
                <w:color w:val="000000"/>
                <w:sz w:val="24"/>
              </w:rPr>
              <w:t>I</w:t>
            </w:r>
            <w:r w:rsidRPr="00831DDD">
              <w:rPr>
                <w:rFonts w:ascii="Times New Roman" w:hAnsi="Times New Roman"/>
                <w:i/>
                <w:color w:val="000000"/>
                <w:sz w:val="24"/>
                <w:lang w:val="ru-RU"/>
              </w:rPr>
              <w:t xml:space="preserve"> = </w:t>
            </w:r>
            <w:r>
              <w:rPr>
                <w:rFonts w:ascii="Times New Roman" w:hAnsi="Times New Roman"/>
                <w:i/>
                <w:color w:val="000000"/>
                <w:sz w:val="24"/>
              </w:rPr>
              <w:t>U</w:t>
            </w:r>
            <w:r w:rsidRPr="00831DDD">
              <w:rPr>
                <w:rFonts w:ascii="Times New Roman" w:hAnsi="Times New Roman"/>
                <w:i/>
                <w:color w:val="000000"/>
                <w:sz w:val="24"/>
                <w:lang w:val="ru-RU"/>
              </w:rPr>
              <w:t>/</w:t>
            </w:r>
            <w:r>
              <w:rPr>
                <w:rFonts w:ascii="Times New Roman" w:hAnsi="Times New Roman"/>
                <w:i/>
                <w:color w:val="000000"/>
                <w:sz w:val="24"/>
              </w:rPr>
              <w:t>R</w:t>
            </w:r>
          </w:p>
          <w:p w:rsidR="00F94997" w:rsidRPr="00831DDD" w:rsidRDefault="00F94997">
            <w:pPr>
              <w:spacing w:after="0" w:line="336" w:lineRule="auto"/>
              <w:ind w:left="365"/>
              <w:rPr>
                <w:lang w:val="ru-RU"/>
              </w:rPr>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Последовательное соединение проводников:</w:t>
            </w:r>
          </w:p>
          <w:p w:rsidR="00F94997" w:rsidRDefault="00C40A1F">
            <w:pPr>
              <w:spacing w:after="0"/>
              <w:ind w:left="365"/>
            </w:pPr>
            <w:r>
              <w:rPr>
                <w:noProof/>
                <w:sz w:val="24"/>
                <w:lang w:val="ru-RU" w:eastAsia="ru-RU"/>
              </w:rPr>
              <w:drawing>
                <wp:inline distT="0" distB="0" distL="0" distR="0">
                  <wp:extent cx="2333625" cy="466725"/>
                  <wp:effectExtent l="0" t="0" r="0" b="0"/>
                  <wp:docPr id="31" name="Изображение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Изображение 31"/>
                          <pic:cNvPicPr>
                            <a:picLocks noChangeAspect="1"/>
                          </pic:cNvPicPr>
                        </pic:nvPicPr>
                        <pic:blipFill>
                          <a:blip r:embed="rId237"/>
                          <a:stretch>
                            <a:fillRect/>
                          </a:stretch>
                        </pic:blipFill>
                        <pic:spPr>
                          <a:xfrm>
                            <a:off x="0" y="0"/>
                            <a:ext cx="2333625" cy="466725"/>
                          </a:xfrm>
                          <a:prstGeom prst="rect">
                            <a:avLst/>
                          </a:prstGeom>
                        </pic:spPr>
                      </pic:pic>
                    </a:graphicData>
                  </a:graphic>
                </wp:inline>
              </w:drawing>
            </w:r>
          </w:p>
          <w:p w:rsidR="00F94997" w:rsidRPr="00831DDD" w:rsidRDefault="00C40A1F">
            <w:pPr>
              <w:spacing w:after="0" w:line="336" w:lineRule="auto"/>
              <w:ind w:left="365"/>
              <w:rPr>
                <w:lang w:val="ru-RU"/>
              </w:rPr>
            </w:pPr>
            <w:r w:rsidRPr="00831DDD">
              <w:rPr>
                <w:rFonts w:ascii="Times New Roman" w:hAnsi="Times New Roman"/>
                <w:color w:val="000000"/>
                <w:sz w:val="24"/>
                <w:lang w:val="ru-RU"/>
              </w:rPr>
              <w:t>Параллельное соединение проводников равного сопротивления:</w:t>
            </w:r>
          </w:p>
          <w:p w:rsidR="00F94997" w:rsidRDefault="00C40A1F">
            <w:pPr>
              <w:spacing w:after="0"/>
              <w:ind w:left="365"/>
            </w:pPr>
            <w:r>
              <w:rPr>
                <w:noProof/>
                <w:sz w:val="24"/>
                <w:lang w:val="ru-RU" w:eastAsia="ru-RU"/>
              </w:rPr>
              <w:drawing>
                <wp:inline distT="0" distB="0" distL="0" distR="0">
                  <wp:extent cx="1857375" cy="542925"/>
                  <wp:effectExtent l="0" t="0" r="0" b="0"/>
                  <wp:docPr id="32" name="Изображение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Изображение 32"/>
                          <pic:cNvPicPr>
                            <a:picLocks noChangeAspect="1"/>
                          </pic:cNvPicPr>
                        </pic:nvPicPr>
                        <pic:blipFill>
                          <a:blip r:embed="rId238"/>
                          <a:stretch>
                            <a:fillRect/>
                          </a:stretch>
                        </pic:blipFill>
                        <pic:spPr>
                          <a:xfrm>
                            <a:off x="0" y="0"/>
                            <a:ext cx="1857375" cy="542925"/>
                          </a:xfrm>
                          <a:prstGeom prst="rect">
                            <a:avLst/>
                          </a:prstGeom>
                        </pic:spPr>
                      </pic:pic>
                    </a:graphicData>
                  </a:graphic>
                </wp:inline>
              </w:drawing>
            </w:r>
          </w:p>
          <w:p w:rsidR="00F94997" w:rsidRDefault="00C40A1F">
            <w:pPr>
              <w:spacing w:after="0" w:line="336" w:lineRule="auto"/>
              <w:ind w:left="365"/>
            </w:pPr>
            <w:r>
              <w:rPr>
                <w:rFonts w:ascii="Times New Roman" w:hAnsi="Times New Roman"/>
                <w:color w:val="000000"/>
                <w:sz w:val="24"/>
              </w:rPr>
              <w:t>Смешанные соединения проводников</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F94997" w:rsidRDefault="00C40A1F">
            <w:pPr>
              <w:spacing w:after="0" w:line="336" w:lineRule="auto"/>
              <w:ind w:left="365"/>
            </w:pPr>
            <w:r w:rsidRPr="00831DDD">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F94997" w:rsidRDefault="00C40A1F">
            <w:pPr>
              <w:spacing w:after="0" w:line="336" w:lineRule="auto"/>
              <w:ind w:left="365"/>
            </w:pPr>
            <w:r>
              <w:rPr>
                <w:rFonts w:ascii="Times New Roman" w:hAnsi="Times New Roman"/>
                <w:color w:val="000000"/>
                <w:sz w:val="24"/>
              </w:rPr>
              <w:t>Закон Джоуля – Ленца:</w:t>
            </w:r>
          </w:p>
          <w:p w:rsidR="00F94997" w:rsidRDefault="00C40A1F">
            <w:pPr>
              <w:spacing w:after="0"/>
              <w:ind w:left="365"/>
            </w:pPr>
            <w:r>
              <w:rPr>
                <w:noProof/>
                <w:sz w:val="24"/>
                <w:lang w:val="ru-RU" w:eastAsia="ru-RU"/>
              </w:rPr>
              <w:drawing>
                <wp:inline distT="0" distB="0" distL="0" distR="0">
                  <wp:extent cx="885825" cy="361950"/>
                  <wp:effectExtent l="0" t="0" r="0" b="0"/>
                  <wp:docPr id="33" name="Изображение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 33"/>
                          <pic:cNvPicPr>
                            <a:picLocks noChangeAspect="1"/>
                          </pic:cNvPicPr>
                        </pic:nvPicPr>
                        <pic:blipFill>
                          <a:blip r:embed="rId239"/>
                          <a:stretch>
                            <a:fillRect/>
                          </a:stretch>
                        </pic:blipFill>
                        <pic:spPr>
                          <a:xfrm>
                            <a:off x="0" y="0"/>
                            <a:ext cx="885825" cy="361950"/>
                          </a:xfrm>
                          <a:prstGeom prst="rect">
                            <a:avLst/>
                          </a:prstGeom>
                        </pic:spPr>
                      </pic:pic>
                    </a:graphicData>
                  </a:graphic>
                </wp:inline>
              </w:drawing>
            </w:r>
          </w:p>
          <w:p w:rsidR="00F94997" w:rsidRDefault="00F94997">
            <w:pPr>
              <w:spacing w:after="0" w:line="336" w:lineRule="auto"/>
              <w:ind w:left="365"/>
              <w:jc w:val="both"/>
            </w:pP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Действие магнитного поля на проводник с током</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Практические работы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w:t>
            </w:r>
            <w:r w:rsidRPr="00831DDD">
              <w:rPr>
                <w:rFonts w:ascii="Times New Roman" w:hAnsi="Times New Roman"/>
                <w:color w:val="000000"/>
                <w:sz w:val="24"/>
                <w:lang w:val="ru-RU"/>
              </w:rPr>
              <w:lastRenderedPageBreak/>
              <w:t>удельного сопротивления.</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Физические явления в природе:</w:t>
            </w:r>
            <w:r w:rsidRPr="00831DDD">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Технические устройства:</w:t>
            </w:r>
            <w:r w:rsidRPr="00831DDD">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Электромагнитные волны. Шкала электромагнитных волн</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Лучевая модель света. Прямолинейное распространение света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Закон отражения света. Плоское зеркало</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Преломление света. Закон преломления света </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Дисперсия света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831DDD">
              <w:rPr>
                <w:rFonts w:ascii="Times New Roman" w:hAnsi="Times New Roman"/>
                <w:color w:val="000000"/>
                <w:sz w:val="24"/>
                <w:lang w:val="ru-RU"/>
              </w:rPr>
              <w:t xml:space="preserve"> = 1/</w:t>
            </w:r>
            <w:r>
              <w:rPr>
                <w:rFonts w:ascii="Times New Roman" w:hAnsi="Times New Roman"/>
                <w:i/>
                <w:color w:val="000000"/>
                <w:sz w:val="24"/>
              </w:rPr>
              <w:t>F</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Глаз как оптическая система. Оптические приборы</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Практические работы</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w:t>
            </w:r>
            <w:r>
              <w:rPr>
                <w:rFonts w:ascii="Times New Roman" w:hAnsi="Times New Roman"/>
                <w:color w:val="000000"/>
                <w:sz w:val="24"/>
              </w:rPr>
              <w:t>Par</w:t>
            </w:r>
            <w:r w:rsidRPr="00831DDD">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Физические явления в природе:</w:t>
            </w:r>
            <w:r w:rsidRPr="00831DDD">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Технические устройства:</w:t>
            </w:r>
            <w:r w:rsidRPr="00831DDD">
              <w:rPr>
                <w:rFonts w:ascii="Times New Roman" w:hAnsi="Times New Roman"/>
                <w:color w:val="000000"/>
                <w:sz w:val="24"/>
                <w:lang w:val="ru-RU"/>
              </w:rPr>
              <w:t xml:space="preserve"> очки, перископ, фотоаппарат, оптические световоды</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КВАНТОВЫЕ ЯВЛЕНИЯ</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lastRenderedPageBreak/>
              <w:t>4.1</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Радиоактивность. Альфа-, бета-, гамма-излучения. Реакции альфа-и бета-распада</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F94997" w:rsidRDefault="00C40A1F">
            <w:pPr>
              <w:spacing w:after="0" w:line="336" w:lineRule="auto"/>
              <w:ind w:left="365"/>
              <w:jc w:val="both"/>
            </w:pPr>
            <w:r w:rsidRPr="00831DDD">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Состав атомного ядра. Изотопы</w:t>
            </w:r>
          </w:p>
        </w:tc>
      </w:tr>
      <w:tr w:rsidR="00F94997">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F94997" w:rsidRDefault="00C40A1F">
            <w:pPr>
              <w:spacing w:after="0" w:line="336" w:lineRule="auto"/>
              <w:ind w:left="365"/>
              <w:jc w:val="both"/>
            </w:pPr>
            <w:r>
              <w:rPr>
                <w:rFonts w:ascii="Times New Roman" w:hAnsi="Times New Roman"/>
                <w:color w:val="000000"/>
                <w:sz w:val="24"/>
              </w:rPr>
              <w:t>Период полураспада атомных ядер</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color w:val="000000"/>
                <w:sz w:val="24"/>
                <w:lang w:val="ru-RU"/>
              </w:rPr>
              <w:t>Ядерные реакции. Законы сохранения зарядового и массового чисел</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Физические явления в природе:</w:t>
            </w:r>
            <w:r w:rsidRPr="00831DDD">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94997" w:rsidRPr="00831DDD">
        <w:trPr>
          <w:trHeight w:val="144"/>
          <w:tblCellSpacing w:w="0" w:type="dxa"/>
        </w:trPr>
        <w:tc>
          <w:tcPr>
            <w:tcW w:w="844" w:type="dxa"/>
            <w:tcMar>
              <w:top w:w="50" w:type="dxa"/>
              <w:left w:w="100" w:type="dxa"/>
            </w:tcMar>
            <w:vAlign w:val="center"/>
          </w:tcPr>
          <w:p w:rsidR="00F94997" w:rsidRDefault="00C40A1F">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F94997" w:rsidRPr="00831DDD" w:rsidRDefault="00C40A1F">
            <w:pPr>
              <w:spacing w:after="0" w:line="336" w:lineRule="auto"/>
              <w:ind w:left="365"/>
              <w:jc w:val="both"/>
              <w:rPr>
                <w:lang w:val="ru-RU"/>
              </w:rPr>
            </w:pPr>
            <w:r w:rsidRPr="00831DDD">
              <w:rPr>
                <w:rFonts w:ascii="Times New Roman" w:hAnsi="Times New Roman"/>
                <w:i/>
                <w:color w:val="000000"/>
                <w:sz w:val="24"/>
                <w:lang w:val="ru-RU"/>
              </w:rPr>
              <w:t>Технические устройства:</w:t>
            </w:r>
            <w:r w:rsidRPr="00831DDD">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F94997" w:rsidRPr="00831DDD" w:rsidRDefault="00F94997">
      <w:pPr>
        <w:spacing w:after="0"/>
        <w:ind w:left="120"/>
        <w:rPr>
          <w:lang w:val="ru-RU"/>
        </w:rPr>
      </w:pPr>
    </w:p>
    <w:p w:rsidR="00F94997" w:rsidRPr="00831DDD" w:rsidRDefault="00F94997">
      <w:pPr>
        <w:rPr>
          <w:lang w:val="ru-RU"/>
        </w:rPr>
        <w:sectPr w:rsidR="00F94997" w:rsidRPr="00831DDD">
          <w:pgSz w:w="11906" w:h="16383"/>
          <w:pgMar w:top="1134" w:right="850" w:bottom="1134" w:left="1701" w:header="720" w:footer="720" w:gutter="0"/>
          <w:cols w:space="720"/>
        </w:sectPr>
      </w:pPr>
      <w:bookmarkStart w:id="12" w:name="block-73172869"/>
    </w:p>
    <w:bookmarkEnd w:id="12"/>
    <w:p w:rsidR="00F94997" w:rsidRPr="00831DDD" w:rsidRDefault="00C40A1F">
      <w:pPr>
        <w:spacing w:after="0"/>
        <w:ind w:left="120"/>
        <w:rPr>
          <w:lang w:val="ru-RU"/>
        </w:rPr>
      </w:pPr>
      <w:r w:rsidRPr="00831DDD">
        <w:rPr>
          <w:rFonts w:ascii="Times New Roman" w:hAnsi="Times New Roman"/>
          <w:b/>
          <w:color w:val="000000"/>
          <w:sz w:val="28"/>
          <w:lang w:val="ru-RU"/>
        </w:rPr>
        <w:lastRenderedPageBreak/>
        <w:t>УЧЕБНО-МЕТОДИЧЕСКОЕ ОБЕСПЕЧЕНИЕ ОБРАЗОВАТЕЛЬНОГО ПРОЦЕССА</w:t>
      </w:r>
    </w:p>
    <w:p w:rsidR="00F94997" w:rsidRPr="00831DDD" w:rsidRDefault="00C40A1F">
      <w:pPr>
        <w:spacing w:after="0" w:line="480" w:lineRule="auto"/>
        <w:ind w:left="120"/>
        <w:rPr>
          <w:lang w:val="ru-RU"/>
        </w:rPr>
      </w:pPr>
      <w:r w:rsidRPr="00831DDD">
        <w:rPr>
          <w:rFonts w:ascii="Times New Roman" w:hAnsi="Times New Roman"/>
          <w:b/>
          <w:color w:val="000000"/>
          <w:sz w:val="28"/>
          <w:lang w:val="ru-RU"/>
        </w:rPr>
        <w:t>ОБЯЗАТЕЛЬНЫЕ УЧЕБНЫЕ МАТЕРИАЛЫ ДЛЯ УЧЕНИКА</w:t>
      </w:r>
    </w:p>
    <w:p w:rsidR="00F94997" w:rsidRPr="00831DDD" w:rsidRDefault="00F94997">
      <w:pPr>
        <w:spacing w:after="0" w:line="480" w:lineRule="auto"/>
        <w:ind w:left="120"/>
        <w:rPr>
          <w:lang w:val="ru-RU"/>
        </w:rPr>
      </w:pPr>
    </w:p>
    <w:p w:rsidR="00F94997" w:rsidRPr="00831DDD" w:rsidRDefault="00F94997">
      <w:pPr>
        <w:spacing w:after="0" w:line="480" w:lineRule="auto"/>
        <w:ind w:left="120"/>
        <w:rPr>
          <w:lang w:val="ru-RU"/>
        </w:rPr>
      </w:pPr>
    </w:p>
    <w:p w:rsidR="00F94997" w:rsidRPr="00831DDD" w:rsidRDefault="00F94997">
      <w:pPr>
        <w:spacing w:after="0"/>
        <w:ind w:left="120"/>
        <w:rPr>
          <w:lang w:val="ru-RU"/>
        </w:rPr>
      </w:pPr>
    </w:p>
    <w:p w:rsidR="00F94997" w:rsidRPr="00831DDD" w:rsidRDefault="00C40A1F">
      <w:pPr>
        <w:spacing w:after="0" w:line="480" w:lineRule="auto"/>
        <w:ind w:left="120"/>
        <w:rPr>
          <w:lang w:val="ru-RU"/>
        </w:rPr>
      </w:pPr>
      <w:r w:rsidRPr="00831DDD">
        <w:rPr>
          <w:rFonts w:ascii="Times New Roman" w:hAnsi="Times New Roman"/>
          <w:b/>
          <w:color w:val="000000"/>
          <w:sz w:val="28"/>
          <w:lang w:val="ru-RU"/>
        </w:rPr>
        <w:t>МЕТОДИЧЕСКИЕ МАТЕРИАЛЫ ДЛЯ УЧИТЕЛЯ</w:t>
      </w:r>
    </w:p>
    <w:p w:rsidR="00F94997" w:rsidRPr="00831DDD" w:rsidRDefault="00F94997">
      <w:pPr>
        <w:spacing w:after="0" w:line="480" w:lineRule="auto"/>
        <w:ind w:left="120"/>
        <w:rPr>
          <w:lang w:val="ru-RU"/>
        </w:rPr>
      </w:pPr>
    </w:p>
    <w:p w:rsidR="00F94997" w:rsidRPr="00831DDD" w:rsidRDefault="00F94997">
      <w:pPr>
        <w:spacing w:after="0"/>
        <w:ind w:left="120"/>
        <w:rPr>
          <w:lang w:val="ru-RU"/>
        </w:rPr>
      </w:pPr>
    </w:p>
    <w:p w:rsidR="00F94997" w:rsidRPr="00831DDD" w:rsidRDefault="00C40A1F">
      <w:pPr>
        <w:spacing w:after="0" w:line="480" w:lineRule="auto"/>
        <w:ind w:left="120"/>
        <w:rPr>
          <w:lang w:val="ru-RU"/>
        </w:rPr>
      </w:pPr>
      <w:r w:rsidRPr="00831DDD">
        <w:rPr>
          <w:rFonts w:ascii="Times New Roman" w:hAnsi="Times New Roman"/>
          <w:b/>
          <w:color w:val="000000"/>
          <w:sz w:val="28"/>
          <w:lang w:val="ru-RU"/>
        </w:rPr>
        <w:t>ЦИФРОВЫЕ ОБРАЗОВАТЕЛЬНЫЕ РЕСУРСЫ И РЕСУРСЫ СЕТИ ИНТЕРНЕТ</w:t>
      </w:r>
    </w:p>
    <w:p w:rsidR="00F94997" w:rsidRPr="00831DDD" w:rsidRDefault="00F94997">
      <w:pPr>
        <w:spacing w:after="0" w:line="480" w:lineRule="auto"/>
        <w:ind w:left="120"/>
        <w:rPr>
          <w:lang w:val="ru-RU"/>
        </w:rPr>
      </w:pPr>
    </w:p>
    <w:p w:rsidR="00F94997" w:rsidRPr="00831DDD" w:rsidRDefault="00F94997">
      <w:pPr>
        <w:rPr>
          <w:lang w:val="ru-RU"/>
        </w:rPr>
        <w:sectPr w:rsidR="00F94997" w:rsidRPr="00831DDD">
          <w:pgSz w:w="11906" w:h="16383"/>
          <w:pgMar w:top="1134" w:right="850" w:bottom="1134" w:left="1701" w:header="720" w:footer="720" w:gutter="0"/>
          <w:cols w:space="720"/>
        </w:sectPr>
      </w:pPr>
      <w:bookmarkStart w:id="13" w:name="block-73172868"/>
    </w:p>
    <w:bookmarkEnd w:id="13"/>
    <w:p w:rsidR="00F94997" w:rsidRPr="00831DDD" w:rsidRDefault="00F94997">
      <w:pPr>
        <w:rPr>
          <w:lang w:val="ru-RU"/>
        </w:rPr>
      </w:pPr>
    </w:p>
    <w:sectPr w:rsidR="00F94997" w:rsidRPr="00831DDD" w:rsidSect="00F94997">
      <w:pgSz w:w="11907" w:h="1683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1D3" w:rsidRDefault="006D51D3">
      <w:pPr>
        <w:spacing w:line="240" w:lineRule="auto"/>
      </w:pPr>
      <w:r>
        <w:separator/>
      </w:r>
    </w:p>
  </w:endnote>
  <w:endnote w:type="continuationSeparator" w:id="1">
    <w:p w:rsidR="006D51D3" w:rsidRDefault="006D51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1D3" w:rsidRDefault="006D51D3">
      <w:pPr>
        <w:spacing w:after="0"/>
      </w:pPr>
      <w:r>
        <w:separator/>
      </w:r>
    </w:p>
  </w:footnote>
  <w:footnote w:type="continuationSeparator" w:id="1">
    <w:p w:rsidR="006D51D3" w:rsidRDefault="006D51D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singleLevel"/>
    <w:tmpl w:val="813A4B87"/>
    <w:lvl w:ilvl="0">
      <w:start w:val="1"/>
      <w:numFmt w:val="bullet"/>
      <w:lvlText w:val=""/>
      <w:lvlJc w:val="left"/>
      <w:pPr>
        <w:ind w:left="927" w:hanging="360"/>
      </w:pPr>
      <w:rPr>
        <w:rFonts w:ascii="Symbol" w:hAnsi="Symbol" w:hint="default"/>
      </w:rPr>
    </w:lvl>
  </w:abstractNum>
  <w:abstractNum w:abstractNumId="1">
    <w:nsid w:val="8461FADE"/>
    <w:multiLevelType w:val="singleLevel"/>
    <w:tmpl w:val="8461FADE"/>
    <w:lvl w:ilvl="0">
      <w:start w:val="1"/>
      <w:numFmt w:val="bullet"/>
      <w:lvlText w:val=""/>
      <w:lvlJc w:val="left"/>
      <w:pPr>
        <w:ind w:left="927" w:hanging="360"/>
      </w:pPr>
      <w:rPr>
        <w:rFonts w:ascii="Symbol" w:hAnsi="Symbol" w:hint="default"/>
      </w:rPr>
    </w:lvl>
  </w:abstractNum>
  <w:abstractNum w:abstractNumId="2">
    <w:nsid w:val="9239341B"/>
    <w:multiLevelType w:val="singleLevel"/>
    <w:tmpl w:val="9239341B"/>
    <w:lvl w:ilvl="0">
      <w:start w:val="1"/>
      <w:numFmt w:val="decimal"/>
      <w:lvlText w:val="%1."/>
      <w:lvlJc w:val="left"/>
      <w:pPr>
        <w:ind w:left="960" w:hanging="360"/>
      </w:pPr>
    </w:lvl>
  </w:abstractNum>
  <w:abstractNum w:abstractNumId="3">
    <w:nsid w:val="9288B902"/>
    <w:multiLevelType w:val="singleLevel"/>
    <w:tmpl w:val="9288B902"/>
    <w:lvl w:ilvl="0">
      <w:start w:val="1"/>
      <w:numFmt w:val="bullet"/>
      <w:lvlText w:val=""/>
      <w:lvlJc w:val="left"/>
      <w:pPr>
        <w:ind w:left="927" w:hanging="360"/>
      </w:pPr>
      <w:rPr>
        <w:rFonts w:ascii="Symbol" w:hAnsi="Symbol" w:hint="default"/>
      </w:rPr>
    </w:lvl>
  </w:abstractNum>
  <w:abstractNum w:abstractNumId="4">
    <w:nsid w:val="9C8AC8EF"/>
    <w:multiLevelType w:val="singleLevel"/>
    <w:tmpl w:val="9C8AC8EF"/>
    <w:lvl w:ilvl="0">
      <w:start w:val="1"/>
      <w:numFmt w:val="decimal"/>
      <w:lvlText w:val="%1."/>
      <w:lvlJc w:val="left"/>
      <w:pPr>
        <w:ind w:left="960" w:hanging="360"/>
      </w:pPr>
    </w:lvl>
  </w:abstractNum>
  <w:abstractNum w:abstractNumId="5">
    <w:nsid w:val="B0F1ACD9"/>
    <w:multiLevelType w:val="singleLevel"/>
    <w:tmpl w:val="B0F1ACD9"/>
    <w:lvl w:ilvl="0">
      <w:start w:val="1"/>
      <w:numFmt w:val="decimal"/>
      <w:lvlText w:val="%1."/>
      <w:lvlJc w:val="left"/>
      <w:pPr>
        <w:ind w:left="960" w:hanging="360"/>
      </w:pPr>
    </w:lvl>
  </w:abstractNum>
  <w:abstractNum w:abstractNumId="6">
    <w:nsid w:val="B5E306ED"/>
    <w:multiLevelType w:val="singleLevel"/>
    <w:tmpl w:val="B5E306ED"/>
    <w:lvl w:ilvl="0">
      <w:start w:val="1"/>
      <w:numFmt w:val="decimal"/>
      <w:lvlText w:val="%1."/>
      <w:lvlJc w:val="left"/>
      <w:pPr>
        <w:ind w:left="960" w:hanging="360"/>
      </w:pPr>
    </w:lvl>
  </w:abstractNum>
  <w:abstractNum w:abstractNumId="7">
    <w:nsid w:val="BE923771"/>
    <w:multiLevelType w:val="singleLevel"/>
    <w:tmpl w:val="BE923771"/>
    <w:lvl w:ilvl="0">
      <w:start w:val="1"/>
      <w:numFmt w:val="decimal"/>
      <w:lvlText w:val="%1."/>
      <w:lvlJc w:val="left"/>
      <w:pPr>
        <w:ind w:left="960" w:hanging="360"/>
      </w:pPr>
    </w:lvl>
  </w:abstractNum>
  <w:abstractNum w:abstractNumId="8">
    <w:nsid w:val="BF205925"/>
    <w:multiLevelType w:val="singleLevel"/>
    <w:tmpl w:val="BF205925"/>
    <w:lvl w:ilvl="0">
      <w:start w:val="1"/>
      <w:numFmt w:val="decimal"/>
      <w:lvlText w:val="%1."/>
      <w:lvlJc w:val="left"/>
      <w:pPr>
        <w:ind w:left="960" w:hanging="360"/>
      </w:pPr>
    </w:lvl>
  </w:abstractNum>
  <w:abstractNum w:abstractNumId="9">
    <w:nsid w:val="C8879AEF"/>
    <w:multiLevelType w:val="singleLevel"/>
    <w:tmpl w:val="C8879AEF"/>
    <w:lvl w:ilvl="0">
      <w:start w:val="1"/>
      <w:numFmt w:val="decimal"/>
      <w:lvlText w:val="%1."/>
      <w:lvlJc w:val="left"/>
      <w:pPr>
        <w:ind w:left="960" w:hanging="360"/>
      </w:pPr>
    </w:lvl>
  </w:abstractNum>
  <w:abstractNum w:abstractNumId="10">
    <w:nsid w:val="CF092B84"/>
    <w:multiLevelType w:val="singleLevel"/>
    <w:tmpl w:val="CF092B84"/>
    <w:lvl w:ilvl="0">
      <w:start w:val="1"/>
      <w:numFmt w:val="bullet"/>
      <w:lvlText w:val=""/>
      <w:lvlJc w:val="left"/>
      <w:pPr>
        <w:ind w:left="960" w:hanging="360"/>
      </w:pPr>
      <w:rPr>
        <w:rFonts w:ascii="Symbol" w:hAnsi="Symbol" w:hint="default"/>
      </w:rPr>
    </w:lvl>
  </w:abstractNum>
  <w:abstractNum w:abstractNumId="11">
    <w:nsid w:val="D7F9FE59"/>
    <w:multiLevelType w:val="singleLevel"/>
    <w:tmpl w:val="D7F9FE59"/>
    <w:lvl w:ilvl="0">
      <w:start w:val="1"/>
      <w:numFmt w:val="decimal"/>
      <w:lvlText w:val="%1."/>
      <w:lvlJc w:val="left"/>
      <w:pPr>
        <w:ind w:left="960" w:hanging="360"/>
      </w:pPr>
    </w:lvl>
  </w:abstractNum>
  <w:abstractNum w:abstractNumId="12">
    <w:nsid w:val="DCBA6B53"/>
    <w:multiLevelType w:val="singleLevel"/>
    <w:tmpl w:val="DCBA6B53"/>
    <w:lvl w:ilvl="0">
      <w:start w:val="1"/>
      <w:numFmt w:val="decimal"/>
      <w:lvlText w:val="%1."/>
      <w:lvlJc w:val="left"/>
      <w:pPr>
        <w:ind w:left="960" w:hanging="360"/>
      </w:pPr>
    </w:lvl>
  </w:abstractNum>
  <w:abstractNum w:abstractNumId="13">
    <w:nsid w:val="F4B5D9F5"/>
    <w:multiLevelType w:val="singleLevel"/>
    <w:tmpl w:val="F4B5D9F5"/>
    <w:lvl w:ilvl="0">
      <w:start w:val="1"/>
      <w:numFmt w:val="decimal"/>
      <w:lvlText w:val="%1."/>
      <w:lvlJc w:val="left"/>
      <w:pPr>
        <w:ind w:left="960" w:hanging="360"/>
      </w:pPr>
    </w:lvl>
  </w:abstractNum>
  <w:abstractNum w:abstractNumId="14">
    <w:nsid w:val="F7735DC9"/>
    <w:multiLevelType w:val="singleLevel"/>
    <w:tmpl w:val="F7735DC9"/>
    <w:lvl w:ilvl="0">
      <w:start w:val="1"/>
      <w:numFmt w:val="bullet"/>
      <w:lvlText w:val=""/>
      <w:lvlJc w:val="left"/>
      <w:pPr>
        <w:ind w:left="927" w:hanging="360"/>
      </w:pPr>
      <w:rPr>
        <w:rFonts w:ascii="Symbol" w:hAnsi="Symbol" w:hint="default"/>
      </w:rPr>
    </w:lvl>
  </w:abstractNum>
  <w:abstractNum w:abstractNumId="15">
    <w:nsid w:val="0053208E"/>
    <w:multiLevelType w:val="singleLevel"/>
    <w:tmpl w:val="0053208E"/>
    <w:lvl w:ilvl="0">
      <w:start w:val="1"/>
      <w:numFmt w:val="bullet"/>
      <w:lvlText w:val=""/>
      <w:lvlJc w:val="left"/>
      <w:pPr>
        <w:ind w:left="960" w:hanging="360"/>
      </w:pPr>
      <w:rPr>
        <w:rFonts w:ascii="Symbol" w:hAnsi="Symbol" w:hint="default"/>
      </w:rPr>
    </w:lvl>
  </w:abstractNum>
  <w:abstractNum w:abstractNumId="16">
    <w:nsid w:val="0248C179"/>
    <w:multiLevelType w:val="singleLevel"/>
    <w:tmpl w:val="0248C179"/>
    <w:lvl w:ilvl="0">
      <w:start w:val="1"/>
      <w:numFmt w:val="decimal"/>
      <w:lvlText w:val="%1."/>
      <w:lvlJc w:val="left"/>
      <w:pPr>
        <w:ind w:left="960" w:hanging="360"/>
      </w:pPr>
    </w:lvl>
  </w:abstractNum>
  <w:abstractNum w:abstractNumId="17">
    <w:nsid w:val="03D62ECE"/>
    <w:multiLevelType w:val="singleLevel"/>
    <w:tmpl w:val="03D62ECE"/>
    <w:lvl w:ilvl="0">
      <w:start w:val="1"/>
      <w:numFmt w:val="decimal"/>
      <w:lvlText w:val="%1."/>
      <w:lvlJc w:val="left"/>
      <w:pPr>
        <w:ind w:left="960" w:hanging="360"/>
      </w:pPr>
    </w:lvl>
  </w:abstractNum>
  <w:abstractNum w:abstractNumId="18">
    <w:nsid w:val="0E640482"/>
    <w:multiLevelType w:val="singleLevel"/>
    <w:tmpl w:val="0E640482"/>
    <w:lvl w:ilvl="0">
      <w:start w:val="1"/>
      <w:numFmt w:val="decimal"/>
      <w:lvlText w:val="%1."/>
      <w:lvlJc w:val="left"/>
      <w:pPr>
        <w:ind w:left="960" w:hanging="360"/>
      </w:pPr>
    </w:lvl>
  </w:abstractNum>
  <w:abstractNum w:abstractNumId="19">
    <w:nsid w:val="243FCF68"/>
    <w:multiLevelType w:val="singleLevel"/>
    <w:tmpl w:val="243FCF68"/>
    <w:lvl w:ilvl="0">
      <w:start w:val="1"/>
      <w:numFmt w:val="bullet"/>
      <w:lvlText w:val=""/>
      <w:lvlJc w:val="left"/>
      <w:pPr>
        <w:ind w:left="927" w:hanging="360"/>
      </w:pPr>
      <w:rPr>
        <w:rFonts w:ascii="Symbol" w:hAnsi="Symbol" w:hint="default"/>
      </w:rPr>
    </w:lvl>
  </w:abstractNum>
  <w:abstractNum w:abstractNumId="20">
    <w:nsid w:val="2470EC97"/>
    <w:multiLevelType w:val="singleLevel"/>
    <w:tmpl w:val="2470EC97"/>
    <w:lvl w:ilvl="0">
      <w:start w:val="1"/>
      <w:numFmt w:val="decimal"/>
      <w:lvlText w:val="%1."/>
      <w:lvlJc w:val="left"/>
      <w:pPr>
        <w:ind w:left="960" w:hanging="360"/>
      </w:pPr>
    </w:lvl>
  </w:abstractNum>
  <w:abstractNum w:abstractNumId="21">
    <w:nsid w:val="25B654F3"/>
    <w:multiLevelType w:val="singleLevel"/>
    <w:tmpl w:val="25B654F3"/>
    <w:lvl w:ilvl="0">
      <w:start w:val="1"/>
      <w:numFmt w:val="decimal"/>
      <w:lvlText w:val="%1."/>
      <w:lvlJc w:val="left"/>
      <w:pPr>
        <w:ind w:left="960" w:hanging="360"/>
      </w:pPr>
    </w:lvl>
  </w:abstractNum>
  <w:abstractNum w:abstractNumId="22">
    <w:nsid w:val="2A8F537B"/>
    <w:multiLevelType w:val="singleLevel"/>
    <w:tmpl w:val="2A8F537B"/>
    <w:lvl w:ilvl="0">
      <w:start w:val="1"/>
      <w:numFmt w:val="decimal"/>
      <w:lvlText w:val="%1."/>
      <w:lvlJc w:val="left"/>
      <w:pPr>
        <w:ind w:left="960" w:hanging="360"/>
      </w:pPr>
    </w:lvl>
  </w:abstractNum>
  <w:abstractNum w:abstractNumId="23">
    <w:nsid w:val="39A0D9AC"/>
    <w:multiLevelType w:val="singleLevel"/>
    <w:tmpl w:val="39A0D9AC"/>
    <w:lvl w:ilvl="0">
      <w:start w:val="1"/>
      <w:numFmt w:val="bullet"/>
      <w:lvlText w:val=""/>
      <w:lvlJc w:val="left"/>
      <w:pPr>
        <w:ind w:left="927" w:hanging="360"/>
      </w:pPr>
      <w:rPr>
        <w:rFonts w:ascii="Symbol" w:hAnsi="Symbol" w:hint="default"/>
      </w:rPr>
    </w:lvl>
  </w:abstractNum>
  <w:abstractNum w:abstractNumId="24">
    <w:nsid w:val="46A08BB8"/>
    <w:multiLevelType w:val="singleLevel"/>
    <w:tmpl w:val="46A08BB8"/>
    <w:lvl w:ilvl="0">
      <w:start w:val="1"/>
      <w:numFmt w:val="decimal"/>
      <w:lvlText w:val="%1."/>
      <w:lvlJc w:val="left"/>
      <w:pPr>
        <w:ind w:left="960" w:hanging="360"/>
      </w:pPr>
    </w:lvl>
  </w:abstractNum>
  <w:abstractNum w:abstractNumId="25">
    <w:nsid w:val="4C1BAE26"/>
    <w:multiLevelType w:val="singleLevel"/>
    <w:tmpl w:val="4C1BAE26"/>
    <w:lvl w:ilvl="0">
      <w:start w:val="1"/>
      <w:numFmt w:val="decimal"/>
      <w:lvlText w:val="%1."/>
      <w:lvlJc w:val="left"/>
      <w:pPr>
        <w:ind w:left="960" w:hanging="360"/>
      </w:pPr>
    </w:lvl>
  </w:abstractNum>
  <w:abstractNum w:abstractNumId="26">
    <w:nsid w:val="4D4DC07F"/>
    <w:multiLevelType w:val="singleLevel"/>
    <w:tmpl w:val="4D4DC07F"/>
    <w:lvl w:ilvl="0">
      <w:start w:val="1"/>
      <w:numFmt w:val="decimal"/>
      <w:lvlText w:val="%1."/>
      <w:lvlJc w:val="left"/>
      <w:pPr>
        <w:ind w:left="960" w:hanging="360"/>
      </w:pPr>
    </w:lvl>
  </w:abstractNum>
  <w:abstractNum w:abstractNumId="27">
    <w:nsid w:val="4D94DA66"/>
    <w:multiLevelType w:val="singleLevel"/>
    <w:tmpl w:val="4D94DA66"/>
    <w:lvl w:ilvl="0">
      <w:start w:val="1"/>
      <w:numFmt w:val="bullet"/>
      <w:lvlText w:val=""/>
      <w:lvlJc w:val="left"/>
      <w:pPr>
        <w:ind w:left="927" w:hanging="360"/>
      </w:pPr>
      <w:rPr>
        <w:rFonts w:ascii="Symbol" w:hAnsi="Symbol" w:hint="default"/>
      </w:rPr>
    </w:lvl>
  </w:abstractNum>
  <w:abstractNum w:abstractNumId="28">
    <w:nsid w:val="58765686"/>
    <w:multiLevelType w:val="singleLevel"/>
    <w:tmpl w:val="58765686"/>
    <w:lvl w:ilvl="0">
      <w:start w:val="1"/>
      <w:numFmt w:val="bullet"/>
      <w:lvlText w:val=""/>
      <w:lvlJc w:val="left"/>
      <w:pPr>
        <w:ind w:left="927" w:hanging="360"/>
      </w:pPr>
      <w:rPr>
        <w:rFonts w:ascii="Symbol" w:hAnsi="Symbol" w:hint="default"/>
      </w:rPr>
    </w:lvl>
  </w:abstractNum>
  <w:abstractNum w:abstractNumId="29">
    <w:nsid w:val="59ADCABA"/>
    <w:multiLevelType w:val="singleLevel"/>
    <w:tmpl w:val="59ADCABA"/>
    <w:lvl w:ilvl="0">
      <w:start w:val="1"/>
      <w:numFmt w:val="bullet"/>
      <w:lvlText w:val=""/>
      <w:lvlJc w:val="left"/>
      <w:pPr>
        <w:ind w:left="960" w:hanging="360"/>
      </w:pPr>
      <w:rPr>
        <w:rFonts w:ascii="Symbol" w:hAnsi="Symbol" w:hint="default"/>
      </w:rPr>
    </w:lvl>
  </w:abstractNum>
  <w:abstractNum w:abstractNumId="30">
    <w:nsid w:val="5A241D34"/>
    <w:multiLevelType w:val="singleLevel"/>
    <w:tmpl w:val="5A241D34"/>
    <w:lvl w:ilvl="0">
      <w:start w:val="1"/>
      <w:numFmt w:val="decimal"/>
      <w:lvlText w:val="%1."/>
      <w:lvlJc w:val="left"/>
      <w:pPr>
        <w:ind w:left="960" w:hanging="360"/>
      </w:pPr>
    </w:lvl>
  </w:abstractNum>
  <w:abstractNum w:abstractNumId="31">
    <w:nsid w:val="60382F6E"/>
    <w:multiLevelType w:val="singleLevel"/>
    <w:tmpl w:val="60382F6E"/>
    <w:lvl w:ilvl="0">
      <w:start w:val="1"/>
      <w:numFmt w:val="decimal"/>
      <w:lvlText w:val="%1."/>
      <w:lvlJc w:val="left"/>
      <w:pPr>
        <w:ind w:left="960" w:hanging="360"/>
      </w:pPr>
    </w:lvl>
  </w:abstractNum>
  <w:abstractNum w:abstractNumId="32">
    <w:nsid w:val="629F7852"/>
    <w:multiLevelType w:val="singleLevel"/>
    <w:tmpl w:val="629F7852"/>
    <w:lvl w:ilvl="0">
      <w:start w:val="1"/>
      <w:numFmt w:val="bullet"/>
      <w:lvlText w:val=""/>
      <w:lvlJc w:val="left"/>
      <w:pPr>
        <w:ind w:left="400" w:hanging="360"/>
      </w:pPr>
      <w:rPr>
        <w:rFonts w:ascii="Symbol" w:hAnsi="Symbol" w:hint="default"/>
      </w:rPr>
    </w:lvl>
  </w:abstractNum>
  <w:abstractNum w:abstractNumId="33">
    <w:nsid w:val="72183CF9"/>
    <w:multiLevelType w:val="singleLevel"/>
    <w:tmpl w:val="72183CF9"/>
    <w:lvl w:ilvl="0">
      <w:start w:val="1"/>
      <w:numFmt w:val="decimal"/>
      <w:lvlText w:val="%1."/>
      <w:lvlJc w:val="left"/>
      <w:pPr>
        <w:ind w:left="960" w:hanging="360"/>
      </w:pPr>
    </w:lvl>
  </w:abstractNum>
  <w:abstractNum w:abstractNumId="34">
    <w:nsid w:val="77ECEA79"/>
    <w:multiLevelType w:val="singleLevel"/>
    <w:tmpl w:val="77ECEA79"/>
    <w:lvl w:ilvl="0">
      <w:start w:val="1"/>
      <w:numFmt w:val="decimal"/>
      <w:lvlText w:val="%1."/>
      <w:lvlJc w:val="left"/>
      <w:pPr>
        <w:ind w:left="960" w:hanging="360"/>
      </w:pPr>
    </w:lvl>
  </w:abstractNum>
  <w:abstractNum w:abstractNumId="35">
    <w:nsid w:val="7C246926"/>
    <w:multiLevelType w:val="singleLevel"/>
    <w:tmpl w:val="7C246926"/>
    <w:lvl w:ilvl="0">
      <w:start w:val="1"/>
      <w:numFmt w:val="decimal"/>
      <w:lvlText w:val="%1."/>
      <w:lvlJc w:val="left"/>
      <w:pPr>
        <w:ind w:left="960" w:hanging="360"/>
      </w:pPr>
    </w:lvl>
  </w:abstractNum>
  <w:abstractNum w:abstractNumId="36">
    <w:nsid w:val="7DEC2089"/>
    <w:multiLevelType w:val="singleLevel"/>
    <w:tmpl w:val="7DEC2089"/>
    <w:lvl w:ilvl="0">
      <w:start w:val="1"/>
      <w:numFmt w:val="bullet"/>
      <w:lvlText w:val=""/>
      <w:lvlJc w:val="left"/>
      <w:pPr>
        <w:ind w:left="927" w:hanging="360"/>
      </w:pPr>
      <w:rPr>
        <w:rFonts w:ascii="Symbol" w:hAnsi="Symbol" w:hint="default"/>
      </w:rPr>
    </w:lvl>
  </w:abstractNum>
  <w:num w:numId="1">
    <w:abstractNumId w:val="15"/>
  </w:num>
  <w:num w:numId="2">
    <w:abstractNumId w:val="10"/>
  </w:num>
  <w:num w:numId="3">
    <w:abstractNumId w:val="29"/>
  </w:num>
  <w:num w:numId="4">
    <w:abstractNumId w:val="8"/>
  </w:num>
  <w:num w:numId="5">
    <w:abstractNumId w:val="6"/>
  </w:num>
  <w:num w:numId="6">
    <w:abstractNumId w:val="17"/>
  </w:num>
  <w:num w:numId="7">
    <w:abstractNumId w:val="21"/>
  </w:num>
  <w:num w:numId="8">
    <w:abstractNumId w:val="33"/>
  </w:num>
  <w:num w:numId="9">
    <w:abstractNumId w:val="16"/>
  </w:num>
  <w:num w:numId="10">
    <w:abstractNumId w:val="2"/>
  </w:num>
  <w:num w:numId="11">
    <w:abstractNumId w:val="22"/>
  </w:num>
  <w:num w:numId="12">
    <w:abstractNumId w:val="30"/>
  </w:num>
  <w:num w:numId="13">
    <w:abstractNumId w:val="9"/>
  </w:num>
  <w:num w:numId="14">
    <w:abstractNumId w:val="26"/>
  </w:num>
  <w:num w:numId="15">
    <w:abstractNumId w:val="13"/>
  </w:num>
  <w:num w:numId="16">
    <w:abstractNumId w:val="20"/>
  </w:num>
  <w:num w:numId="17">
    <w:abstractNumId w:val="12"/>
  </w:num>
  <w:num w:numId="18">
    <w:abstractNumId w:val="11"/>
  </w:num>
  <w:num w:numId="19">
    <w:abstractNumId w:val="4"/>
  </w:num>
  <w:num w:numId="20">
    <w:abstractNumId w:val="25"/>
  </w:num>
  <w:num w:numId="21">
    <w:abstractNumId w:val="31"/>
  </w:num>
  <w:num w:numId="22">
    <w:abstractNumId w:val="18"/>
  </w:num>
  <w:num w:numId="23">
    <w:abstractNumId w:val="24"/>
  </w:num>
  <w:num w:numId="24">
    <w:abstractNumId w:val="5"/>
  </w:num>
  <w:num w:numId="25">
    <w:abstractNumId w:val="35"/>
  </w:num>
  <w:num w:numId="26">
    <w:abstractNumId w:val="34"/>
  </w:num>
  <w:num w:numId="27">
    <w:abstractNumId w:val="7"/>
  </w:num>
  <w:num w:numId="28">
    <w:abstractNumId w:val="32"/>
  </w:num>
  <w:num w:numId="29">
    <w:abstractNumId w:val="3"/>
  </w:num>
  <w:num w:numId="30">
    <w:abstractNumId w:val="23"/>
  </w:num>
  <w:num w:numId="31">
    <w:abstractNumId w:val="1"/>
  </w:num>
  <w:num w:numId="32">
    <w:abstractNumId w:val="28"/>
  </w:num>
  <w:num w:numId="33">
    <w:abstractNumId w:val="36"/>
  </w:num>
  <w:num w:numId="34">
    <w:abstractNumId w:val="0"/>
  </w:num>
  <w:num w:numId="35">
    <w:abstractNumId w:val="19"/>
  </w:num>
  <w:num w:numId="36">
    <w:abstractNumId w:val="27"/>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08"/>
  <w:characterSpacingControl w:val="doNotCompress"/>
  <w:footnotePr>
    <w:footnote w:id="0"/>
    <w:footnote w:id="1"/>
  </w:footnotePr>
  <w:endnotePr>
    <w:endnote w:id="0"/>
    <w:endnote w:id="1"/>
  </w:endnotePr>
  <w:compat/>
  <w:rsids>
    <w:rsidRoot w:val="00F94997"/>
    <w:rsid w:val="005819EE"/>
    <w:rsid w:val="006D51D3"/>
    <w:rsid w:val="00831DDD"/>
    <w:rsid w:val="00C40A1F"/>
    <w:rsid w:val="00F94997"/>
    <w:rsid w:val="04616541"/>
    <w:rsid w:val="05BC728B"/>
    <w:rsid w:val="06C3026E"/>
    <w:rsid w:val="0C73257B"/>
    <w:rsid w:val="14A26F6C"/>
    <w:rsid w:val="1B913159"/>
    <w:rsid w:val="20EC288F"/>
    <w:rsid w:val="5CBD0C91"/>
    <w:rsid w:val="62212267"/>
    <w:rsid w:val="700C75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997"/>
    <w:pPr>
      <w:spacing w:after="200" w:line="276" w:lineRule="auto"/>
    </w:pPr>
    <w:rPr>
      <w:sz w:val="22"/>
      <w:szCs w:val="22"/>
      <w:lang w:val="en-US" w:eastAsia="en-US"/>
    </w:rPr>
  </w:style>
  <w:style w:type="paragraph" w:styleId="1">
    <w:name w:val="heading 1"/>
    <w:basedOn w:val="a"/>
    <w:next w:val="a"/>
    <w:link w:val="10"/>
    <w:uiPriority w:val="9"/>
    <w:qFormat/>
    <w:rsid w:val="00F949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949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9499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9499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F94997"/>
    <w:rPr>
      <w:i/>
      <w:iCs/>
    </w:rPr>
  </w:style>
  <w:style w:type="character" w:styleId="a4">
    <w:name w:val="Hyperlink"/>
    <w:basedOn w:val="a0"/>
    <w:uiPriority w:val="99"/>
    <w:unhideWhenUsed/>
    <w:qFormat/>
    <w:rsid w:val="00F94997"/>
    <w:rPr>
      <w:color w:val="0000FF" w:themeColor="hyperlink"/>
      <w:u w:val="single"/>
    </w:rPr>
  </w:style>
  <w:style w:type="paragraph" w:styleId="a5">
    <w:name w:val="Normal Indent"/>
    <w:basedOn w:val="a"/>
    <w:uiPriority w:val="99"/>
    <w:unhideWhenUsed/>
    <w:qFormat/>
    <w:rsid w:val="00F94997"/>
    <w:pPr>
      <w:ind w:left="720"/>
    </w:pPr>
  </w:style>
  <w:style w:type="paragraph" w:styleId="a6">
    <w:name w:val="caption"/>
    <w:basedOn w:val="a"/>
    <w:next w:val="a"/>
    <w:uiPriority w:val="35"/>
    <w:semiHidden/>
    <w:unhideWhenUsed/>
    <w:qFormat/>
    <w:rsid w:val="00F94997"/>
    <w:pPr>
      <w:spacing w:line="240" w:lineRule="auto"/>
    </w:pPr>
    <w:rPr>
      <w:b/>
      <w:bCs/>
      <w:color w:val="4F81BD" w:themeColor="accent1"/>
      <w:sz w:val="18"/>
      <w:szCs w:val="18"/>
    </w:rPr>
  </w:style>
  <w:style w:type="paragraph" w:styleId="a7">
    <w:name w:val="header"/>
    <w:basedOn w:val="a"/>
    <w:link w:val="a8"/>
    <w:uiPriority w:val="99"/>
    <w:unhideWhenUsed/>
    <w:qFormat/>
    <w:rsid w:val="00F94997"/>
    <w:pPr>
      <w:tabs>
        <w:tab w:val="center" w:pos="4680"/>
        <w:tab w:val="right" w:pos="9360"/>
      </w:tabs>
    </w:pPr>
  </w:style>
  <w:style w:type="paragraph" w:styleId="a9">
    <w:name w:val="Title"/>
    <w:basedOn w:val="a"/>
    <w:next w:val="a"/>
    <w:link w:val="aa"/>
    <w:uiPriority w:val="10"/>
    <w:qFormat/>
    <w:rsid w:val="00F949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F94997"/>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rsid w:val="00F949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rsid w:val="00F94997"/>
  </w:style>
  <w:style w:type="character" w:customStyle="1" w:styleId="10">
    <w:name w:val="Заголовок 1 Знак"/>
    <w:basedOn w:val="a0"/>
    <w:link w:val="1"/>
    <w:uiPriority w:val="9"/>
    <w:qFormat/>
    <w:rsid w:val="00F9499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F9499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F9499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F94997"/>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sid w:val="00F94997"/>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sid w:val="00F94997"/>
    <w:rPr>
      <w:rFonts w:asciiTheme="majorHAnsi" w:eastAsiaTheme="majorEastAsia" w:hAnsiTheme="majorHAnsi" w:cstheme="majorBidi"/>
      <w:color w:val="17365D" w:themeColor="text2" w:themeShade="BF"/>
      <w:spacing w:val="5"/>
      <w:kern w:val="28"/>
      <w:sz w:val="52"/>
      <w:szCs w:val="52"/>
    </w:rPr>
  </w:style>
  <w:style w:type="paragraph" w:styleId="ae">
    <w:name w:val="Balloon Text"/>
    <w:basedOn w:val="a"/>
    <w:link w:val="af"/>
    <w:uiPriority w:val="99"/>
    <w:semiHidden/>
    <w:unhideWhenUsed/>
    <w:rsid w:val="00831DD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31DDD"/>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5b0" TargetMode="External"/><Relationship Id="rId84" Type="http://schemas.openxmlformats.org/officeDocument/2006/relationships/hyperlink" Target="https://m.edsoo.ru/ff0a4252" TargetMode="External"/><Relationship Id="rId138" Type="http://schemas.openxmlformats.org/officeDocument/2006/relationships/hyperlink" Target="https://m.edsoo.ru/ff0ad19a" TargetMode="External"/><Relationship Id="rId159" Type="http://schemas.openxmlformats.org/officeDocument/2006/relationships/hyperlink" Target="https://m.edsoo.ru/ff0b07fa" TargetMode="External"/><Relationship Id="rId170" Type="http://schemas.openxmlformats.org/officeDocument/2006/relationships/hyperlink" Target="https://m.edsoo.ru/ff0b21fe" TargetMode="External"/><Relationship Id="rId191" Type="http://schemas.openxmlformats.org/officeDocument/2006/relationships/hyperlink" Target="https://m.edsoo.ru/ff0c1672" TargetMode="External"/><Relationship Id="rId205" Type="http://schemas.openxmlformats.org/officeDocument/2006/relationships/hyperlink" Target="https://m.edsoo.ru/ff0c2d6a" TargetMode="External"/><Relationship Id="rId226" Type="http://schemas.openxmlformats.org/officeDocument/2006/relationships/image" Target="media/image20.png"/><Relationship Id="rId107" Type="http://schemas.openxmlformats.org/officeDocument/2006/relationships/hyperlink" Target="https://m.edsoo.ru/ff0a86a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3fc" TargetMode="External"/><Relationship Id="rId128" Type="http://schemas.openxmlformats.org/officeDocument/2006/relationships/hyperlink" Target="https://m.edsoo.ru/ff0ac0ba" TargetMode="External"/><Relationship Id="rId149" Type="http://schemas.openxmlformats.org/officeDocument/2006/relationships/hyperlink" Target="https://m.edsoo.ru/ff0afa26" TargetMode="External"/><Relationship Id="rId5" Type="http://schemas.openxmlformats.org/officeDocument/2006/relationships/footnotes" Target="footnotes.xml"/><Relationship Id="rId95" Type="http://schemas.openxmlformats.org/officeDocument/2006/relationships/hyperlink" Target="https://m.edsoo.ru/ff0a6976" TargetMode="External"/><Relationship Id="rId160" Type="http://schemas.openxmlformats.org/officeDocument/2006/relationships/hyperlink" Target="https://m.edsoo.ru/ff0b096c" TargetMode="External"/><Relationship Id="rId181" Type="http://schemas.openxmlformats.org/officeDocument/2006/relationships/hyperlink" Target="https://m.edsoo.ru/ff0b3f2c" TargetMode="External"/><Relationship Id="rId216" Type="http://schemas.openxmlformats.org/officeDocument/2006/relationships/image" Target="media/image10.png"/><Relationship Id="rId237" Type="http://schemas.openxmlformats.org/officeDocument/2006/relationships/image" Target="media/image31.png"/><Relationship Id="rId22" Type="http://schemas.openxmlformats.org/officeDocument/2006/relationships/hyperlink" Target="https://m.edsoo.ru/7f416194" TargetMode="External"/><Relationship Id="rId43" Type="http://schemas.openxmlformats.org/officeDocument/2006/relationships/hyperlink" Target="https://m.edsoo.ru/ff09f72a" TargetMode="External"/><Relationship Id="rId64" Type="http://schemas.openxmlformats.org/officeDocument/2006/relationships/hyperlink" Target="https://m.edsoo.ru/ff0a2718" TargetMode="External"/><Relationship Id="rId118" Type="http://schemas.openxmlformats.org/officeDocument/2006/relationships/hyperlink" Target="https://m.edsoo.ru/ff0aa738" TargetMode="External"/><Relationship Id="rId139" Type="http://schemas.openxmlformats.org/officeDocument/2006/relationships/hyperlink" Target="https://m.edsoo.ru/ff0ad8d4" TargetMode="External"/><Relationship Id="rId85" Type="http://schemas.openxmlformats.org/officeDocument/2006/relationships/hyperlink" Target="https://m.edsoo.ru/ff0a4360" TargetMode="External"/><Relationship Id="rId150" Type="http://schemas.openxmlformats.org/officeDocument/2006/relationships/hyperlink" Target="https://m.edsoo.ru/ff0af8be" TargetMode="External"/><Relationship Id="rId171" Type="http://schemas.openxmlformats.org/officeDocument/2006/relationships/hyperlink" Target="https://m.edsoo.ru/ff0b23ca" TargetMode="External"/><Relationship Id="rId192" Type="http://schemas.openxmlformats.org/officeDocument/2006/relationships/hyperlink" Target="https://m.edsoo.ru/ff0c18ac" TargetMode="External"/><Relationship Id="rId206" Type="http://schemas.openxmlformats.org/officeDocument/2006/relationships/hyperlink" Target="https://m.edsoo.ru/ff0c2e82" TargetMode="External"/><Relationship Id="rId227" Type="http://schemas.openxmlformats.org/officeDocument/2006/relationships/image" Target="media/image21.png"/><Relationship Id="rId201" Type="http://schemas.openxmlformats.org/officeDocument/2006/relationships/hyperlink" Target="https://m.edsoo.ru/ff0c2572" TargetMode="External"/><Relationship Id="rId222" Type="http://schemas.openxmlformats.org/officeDocument/2006/relationships/image" Target="media/image16.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cc8" TargetMode="External"/><Relationship Id="rId103" Type="http://schemas.openxmlformats.org/officeDocument/2006/relationships/hyperlink" Target="https://m.edsoo.ru/ff0a786c" TargetMode="External"/><Relationship Id="rId108" Type="http://schemas.openxmlformats.org/officeDocument/2006/relationships/hyperlink" Target="https://m.edsoo.ru/ff0a87e4" TargetMode="External"/><Relationship Id="rId124" Type="http://schemas.openxmlformats.org/officeDocument/2006/relationships/hyperlink" Target="https://m.edsoo.ru/ff0ab124" TargetMode="External"/><Relationship Id="rId129" Type="http://schemas.openxmlformats.org/officeDocument/2006/relationships/hyperlink" Target="https://m.edsoo.ru/ff0abd2c" TargetMode="External"/><Relationship Id="rId54" Type="http://schemas.openxmlformats.org/officeDocument/2006/relationships/hyperlink" Target="https://m.edsoo.ru/ff0a1502" TargetMode="External"/><Relationship Id="rId70" Type="http://schemas.openxmlformats.org/officeDocument/2006/relationships/hyperlink" Target="https://m.edsoo.ru/ff0a2da8" TargetMode="External"/><Relationship Id="rId75" Type="http://schemas.openxmlformats.org/officeDocument/2006/relationships/hyperlink" Target="https://m.edsoo.ru/ff0a3514" TargetMode="External"/><Relationship Id="rId91" Type="http://schemas.openxmlformats.org/officeDocument/2006/relationships/hyperlink" Target="https://m.edsoo.ru/ff0a5a26" TargetMode="External"/><Relationship Id="rId96" Type="http://schemas.openxmlformats.org/officeDocument/2006/relationships/hyperlink" Target="https://m.edsoo.ru/ff0a7088" TargetMode="External"/><Relationship Id="rId140" Type="http://schemas.openxmlformats.org/officeDocument/2006/relationships/hyperlink" Target="https://m.edsoo.ru/ff0adb18" TargetMode="External"/><Relationship Id="rId145" Type="http://schemas.openxmlformats.org/officeDocument/2006/relationships/hyperlink" Target="https://m.edsoo.ru/ff0aeb6c" TargetMode="External"/><Relationship Id="rId161" Type="http://schemas.openxmlformats.org/officeDocument/2006/relationships/hyperlink" Target="https://m.edsoo.ru/ff0b0a84" TargetMode="External"/><Relationship Id="rId166" Type="http://schemas.openxmlformats.org/officeDocument/2006/relationships/hyperlink" Target="https://m.edsoo.ru/ff0b20f0" TargetMode="External"/><Relationship Id="rId182" Type="http://schemas.openxmlformats.org/officeDocument/2006/relationships/hyperlink" Target="https://m.edsoo.ru/ff0b444a" TargetMode="External"/><Relationship Id="rId187" Type="http://schemas.openxmlformats.org/officeDocument/2006/relationships/hyperlink" Target="https://m.edsoo.ru/ff0c0e2a" TargetMode="External"/><Relationship Id="rId217"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6.png"/><Relationship Id="rId233" Type="http://schemas.openxmlformats.org/officeDocument/2006/relationships/image" Target="media/image27.png"/><Relationship Id="rId238" Type="http://schemas.openxmlformats.org/officeDocument/2006/relationships/image" Target="media/image32.png"/><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49" Type="http://schemas.openxmlformats.org/officeDocument/2006/relationships/hyperlink" Target="https://m.edsoo.ru/ff0a0ae4" TargetMode="External"/><Relationship Id="rId114" Type="http://schemas.openxmlformats.org/officeDocument/2006/relationships/hyperlink" Target="https://m.edsoo.ru/ff0a9838" TargetMode="External"/><Relationship Id="rId119" Type="http://schemas.openxmlformats.org/officeDocument/2006/relationships/hyperlink" Target="https://m.edsoo.ru/ff0aa44a" TargetMode="External"/><Relationship Id="rId44" Type="http://schemas.openxmlformats.org/officeDocument/2006/relationships/hyperlink" Target="https://m.edsoo.ru/ff09fe0a" TargetMode="External"/><Relationship Id="rId60" Type="http://schemas.openxmlformats.org/officeDocument/2006/relationships/hyperlink" Target="https://m.edsoo.ru/ff0a1de0" TargetMode="External"/><Relationship Id="rId65" Type="http://schemas.openxmlformats.org/officeDocument/2006/relationships/hyperlink" Target="https://m.edsoo.ru/ff0a2826" TargetMode="External"/><Relationship Id="rId81" Type="http://schemas.openxmlformats.org/officeDocument/2006/relationships/hyperlink" Target="https://m.edsoo.ru/ff0a478e" TargetMode="External"/><Relationship Id="rId86" Type="http://schemas.openxmlformats.org/officeDocument/2006/relationships/hyperlink" Target="https://m.edsoo.ru/ff0a4ee6" TargetMode="External"/><Relationship Id="rId130" Type="http://schemas.openxmlformats.org/officeDocument/2006/relationships/hyperlink" Target="https://m.edsoo.ru/ff0abea8" TargetMode="External"/><Relationship Id="rId135" Type="http://schemas.openxmlformats.org/officeDocument/2006/relationships/hyperlink" Target="https://m.edsoo.ru/ff0acb14" TargetMode="External"/><Relationship Id="rId151" Type="http://schemas.openxmlformats.org/officeDocument/2006/relationships/hyperlink" Target="https://m.edsoo.ru/ff0afb8e" TargetMode="External"/><Relationship Id="rId156" Type="http://schemas.openxmlformats.org/officeDocument/2006/relationships/hyperlink" Target="https://m.edsoo.ru/ff0b02b4" TargetMode="External"/><Relationship Id="rId177" Type="http://schemas.openxmlformats.org/officeDocument/2006/relationships/hyperlink" Target="https://m.edsoo.ru/ff0b3658" TargetMode="External"/><Relationship Id="rId198" Type="http://schemas.openxmlformats.org/officeDocument/2006/relationships/hyperlink" Target="https://m.edsoo.ru/ff0c1e88" TargetMode="External"/><Relationship Id="rId172" Type="http://schemas.openxmlformats.org/officeDocument/2006/relationships/hyperlink" Target="https://m.edsoo.ru/ff0b25f0" TargetMode="External"/><Relationship Id="rId193" Type="http://schemas.openxmlformats.org/officeDocument/2006/relationships/hyperlink" Target="https://m.edsoo.ru/ff0c1a14" TargetMode="External"/><Relationship Id="rId202" Type="http://schemas.openxmlformats.org/officeDocument/2006/relationships/hyperlink" Target="https://m.edsoo.ru/ff0c2a22" TargetMode="External"/><Relationship Id="rId207" Type="http://schemas.openxmlformats.org/officeDocument/2006/relationships/hyperlink" Target="https://m.edsoo.ru/ff0c3044" TargetMode="External"/><Relationship Id="rId223" Type="http://schemas.openxmlformats.org/officeDocument/2006/relationships/image" Target="media/image17.png"/><Relationship Id="rId228" Type="http://schemas.openxmlformats.org/officeDocument/2006/relationships/image" Target="media/image22.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a0a" TargetMode="External"/><Relationship Id="rId34" Type="http://schemas.openxmlformats.org/officeDocument/2006/relationships/hyperlink" Target="https://m.edsoo.ru/7f41a4a6" TargetMode="External"/><Relationship Id="rId50" Type="http://schemas.openxmlformats.org/officeDocument/2006/relationships/hyperlink" Target="https://m.edsoo.ru/ff0a0c10" TargetMode="External"/><Relationship Id="rId55" Type="http://schemas.openxmlformats.org/officeDocument/2006/relationships/hyperlink" Target="https://m.edsoo.ru/ff0a18cc" TargetMode="External"/><Relationship Id="rId76" Type="http://schemas.openxmlformats.org/officeDocument/2006/relationships/hyperlink" Target="https://m.edsoo.ru/ff0a3a96" TargetMode="External"/><Relationship Id="rId97" Type="http://schemas.openxmlformats.org/officeDocument/2006/relationships/hyperlink" Target="https://m.edsoo.ru/ff0a6a98" TargetMode="External"/><Relationship Id="rId104" Type="http://schemas.openxmlformats.org/officeDocument/2006/relationships/hyperlink" Target="https://m.edsoo.ru/ff0a7628" TargetMode="External"/><Relationship Id="rId120" Type="http://schemas.openxmlformats.org/officeDocument/2006/relationships/hyperlink" Target="https://m.edsoo.ru/ff0aa04e" TargetMode="External"/><Relationship Id="rId125" Type="http://schemas.openxmlformats.org/officeDocument/2006/relationships/hyperlink" Target="https://m.edsoo.ru/ff0ab3e0" TargetMode="External"/><Relationship Id="rId141" Type="http://schemas.openxmlformats.org/officeDocument/2006/relationships/hyperlink" Target="https://m.edsoo.ru/ff0ae176" TargetMode="External"/><Relationship Id="rId146" Type="http://schemas.openxmlformats.org/officeDocument/2006/relationships/hyperlink" Target="https://m.edsoo.ru/ff0aeca2" TargetMode="External"/><Relationship Id="rId167" Type="http://schemas.openxmlformats.org/officeDocument/2006/relationships/hyperlink" Target="https://m.edsoo.ru/ff0b197a" TargetMode="External"/><Relationship Id="rId188" Type="http://schemas.openxmlformats.org/officeDocument/2006/relationships/hyperlink" Target="https://m.edsoo.ru/ff0c12a8" TargetMode="External"/><Relationship Id="rId7" Type="http://schemas.openxmlformats.org/officeDocument/2006/relationships/image" Target="media/image1.jpeg"/><Relationship Id="rId71" Type="http://schemas.openxmlformats.org/officeDocument/2006/relationships/hyperlink" Target="https://m.edsoo.ru/ff0a2fc4" TargetMode="External"/><Relationship Id="rId92" Type="http://schemas.openxmlformats.org/officeDocument/2006/relationships/hyperlink" Target="https://m.edsoo.ru/ff0a5c60" TargetMode="External"/><Relationship Id="rId162" Type="http://schemas.openxmlformats.org/officeDocument/2006/relationships/hyperlink" Target="https://m.edsoo.ru/ff0b0db8" TargetMode="External"/><Relationship Id="rId183" Type="http://schemas.openxmlformats.org/officeDocument/2006/relationships/hyperlink" Target="https://m.edsoo.ru/ff0b4206" TargetMode="External"/><Relationship Id="rId213" Type="http://schemas.openxmlformats.org/officeDocument/2006/relationships/image" Target="media/image7.png"/><Relationship Id="rId218" Type="http://schemas.openxmlformats.org/officeDocument/2006/relationships/image" Target="media/image12.png"/><Relationship Id="rId234" Type="http://schemas.openxmlformats.org/officeDocument/2006/relationships/image" Target="media/image28.png"/><Relationship Id="rId239" Type="http://schemas.openxmlformats.org/officeDocument/2006/relationships/image" Target="media/image33.png"/><Relationship Id="rId2" Type="http://schemas.openxmlformats.org/officeDocument/2006/relationships/styles" Target="styles.xml"/><Relationship Id="rId29" Type="http://schemas.openxmlformats.org/officeDocument/2006/relationships/hyperlink" Target="https://m.edsoo.ru/7f4181ce"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13e" TargetMode="External"/><Relationship Id="rId66" Type="http://schemas.openxmlformats.org/officeDocument/2006/relationships/hyperlink" Target="https://m.edsoo.ru/ff0a2970" TargetMode="External"/><Relationship Id="rId87" Type="http://schemas.openxmlformats.org/officeDocument/2006/relationships/hyperlink" Target="https://m.edsoo.ru/ff0a5256" TargetMode="External"/><Relationship Id="rId110" Type="http://schemas.openxmlformats.org/officeDocument/2006/relationships/hyperlink" Target="https://m.edsoo.ru/ff0a8ef6" TargetMode="External"/><Relationship Id="rId115" Type="http://schemas.openxmlformats.org/officeDocument/2006/relationships/hyperlink" Target="https://m.edsoo.ru/ff0a8bd6" TargetMode="External"/><Relationship Id="rId131" Type="http://schemas.openxmlformats.org/officeDocument/2006/relationships/hyperlink" Target="https://m.edsoo.ru/ff0acdc6" TargetMode="External"/><Relationship Id="rId136" Type="http://schemas.openxmlformats.org/officeDocument/2006/relationships/hyperlink" Target="https://m.edsoo.ru/ff0acc5e" TargetMode="External"/><Relationship Id="rId157" Type="http://schemas.openxmlformats.org/officeDocument/2006/relationships/hyperlink" Target="https://m.edsoo.ru/ff0b0408" TargetMode="External"/><Relationship Id="rId178" Type="http://schemas.openxmlformats.org/officeDocument/2006/relationships/hyperlink" Target="https://m.edsoo.ru/ff0b38c4" TargetMode="External"/><Relationship Id="rId61" Type="http://schemas.openxmlformats.org/officeDocument/2006/relationships/hyperlink" Target="https://m.edsoo.ru/ff0a20a6" TargetMode="External"/><Relationship Id="rId82" Type="http://schemas.openxmlformats.org/officeDocument/2006/relationships/hyperlink" Target="https://m.edsoo.ru/ff0a48a6" TargetMode="External"/><Relationship Id="rId152" Type="http://schemas.openxmlformats.org/officeDocument/2006/relationships/hyperlink" Target="https://m.edsoo.ru/ff0af044" TargetMode="External"/><Relationship Id="rId173" Type="http://schemas.openxmlformats.org/officeDocument/2006/relationships/hyperlink" Target="https://m.edsoo.ru/ff0b2abe" TargetMode="External"/><Relationship Id="rId194" Type="http://schemas.openxmlformats.org/officeDocument/2006/relationships/hyperlink" Target="https://m.edsoo.ru/ff0c1b4a" TargetMode="External"/><Relationship Id="rId199" Type="http://schemas.openxmlformats.org/officeDocument/2006/relationships/hyperlink" Target="https://m.edsoo.ru/ff0c223e" TargetMode="External"/><Relationship Id="rId203" Type="http://schemas.openxmlformats.org/officeDocument/2006/relationships/hyperlink" Target="https://m.edsoo.ru/ff0c2b30" TargetMode="External"/><Relationship Id="rId208" Type="http://schemas.openxmlformats.org/officeDocument/2006/relationships/image" Target="media/image2.png"/><Relationship Id="rId229" Type="http://schemas.openxmlformats.org/officeDocument/2006/relationships/image" Target="media/image23.png"/><Relationship Id="rId19" Type="http://schemas.openxmlformats.org/officeDocument/2006/relationships/hyperlink" Target="https://m.edsoo.ru/7f416194" TargetMode="External"/><Relationship Id="rId224" Type="http://schemas.openxmlformats.org/officeDocument/2006/relationships/image" Target="media/image18.png"/><Relationship Id="rId240" Type="http://schemas.openxmlformats.org/officeDocument/2006/relationships/fontTable" Target="fontTable.xm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778" TargetMode="External"/><Relationship Id="rId77" Type="http://schemas.openxmlformats.org/officeDocument/2006/relationships/hyperlink" Target="https://m.edsoo.ru/ff0a3654" TargetMode="External"/><Relationship Id="rId100" Type="http://schemas.openxmlformats.org/officeDocument/2006/relationships/hyperlink" Target="https://m.edsoo.ru/ff0a71d2" TargetMode="External"/><Relationship Id="rId105" Type="http://schemas.openxmlformats.org/officeDocument/2006/relationships/hyperlink" Target="https://m.edsoo.ru/ff0a7c7c" TargetMode="External"/><Relationship Id="rId126" Type="http://schemas.openxmlformats.org/officeDocument/2006/relationships/hyperlink" Target="https://m.edsoo.ru/ff0ab660" TargetMode="External"/><Relationship Id="rId147" Type="http://schemas.openxmlformats.org/officeDocument/2006/relationships/hyperlink" Target="https://m.edsoo.ru/ff0aee28" TargetMode="External"/><Relationship Id="rId168" Type="http://schemas.openxmlformats.org/officeDocument/2006/relationships/hyperlink" Target="https://m.edsoo.ru/ff0b1aec" TargetMode="External"/><Relationship Id="rId8" Type="http://schemas.openxmlformats.org/officeDocument/2006/relationships/hyperlink" Target="https://m.edsoo.ru/7f416194" TargetMode="External"/><Relationship Id="rId51" Type="http://schemas.openxmlformats.org/officeDocument/2006/relationships/hyperlink" Target="https://m.edsoo.ru/ff0a0fee" TargetMode="External"/><Relationship Id="rId72" Type="http://schemas.openxmlformats.org/officeDocument/2006/relationships/hyperlink" Target="https://m.edsoo.ru/ff0a2fc4" TargetMode="External"/><Relationship Id="rId93" Type="http://schemas.openxmlformats.org/officeDocument/2006/relationships/hyperlink" Target="https://m.edsoo.ru/ff0a6412" TargetMode="External"/><Relationship Id="rId98" Type="http://schemas.openxmlformats.org/officeDocument/2006/relationships/hyperlink" Target="https://m.edsoo.ru/ff0a6bb0" TargetMode="External"/><Relationship Id="rId121" Type="http://schemas.openxmlformats.org/officeDocument/2006/relationships/hyperlink" Target="https://m.edsoo.ru/ff0aaa58" TargetMode="External"/><Relationship Id="rId142" Type="http://schemas.openxmlformats.org/officeDocument/2006/relationships/hyperlink" Target="https://m.edsoo.ru/ff0ae612" TargetMode="External"/><Relationship Id="rId163" Type="http://schemas.openxmlformats.org/officeDocument/2006/relationships/hyperlink" Target="https://m.edsoo.ru/ff0b0c32" TargetMode="External"/><Relationship Id="rId184" Type="http://schemas.openxmlformats.org/officeDocument/2006/relationships/hyperlink" Target="https://m.edsoo.ru/ff0c0a7e" TargetMode="External"/><Relationship Id="rId189" Type="http://schemas.openxmlformats.org/officeDocument/2006/relationships/hyperlink" Target="https://m.edsoo.ru/ff0c144c" TargetMode="External"/><Relationship Id="rId219" Type="http://schemas.openxmlformats.org/officeDocument/2006/relationships/image" Target="media/image13.png"/><Relationship Id="rId3" Type="http://schemas.openxmlformats.org/officeDocument/2006/relationships/settings" Target="settings.xml"/><Relationship Id="rId214" Type="http://schemas.openxmlformats.org/officeDocument/2006/relationships/image" Target="media/image8.png"/><Relationship Id="rId230" Type="http://schemas.openxmlformats.org/officeDocument/2006/relationships/image" Target="media/image24.png"/><Relationship Id="rId235" Type="http://schemas.openxmlformats.org/officeDocument/2006/relationships/image" Target="media/image29.png"/><Relationship Id="rId25" Type="http://schemas.openxmlformats.org/officeDocument/2006/relationships/hyperlink" Target="https://m.edsoo.ru/7f4181ce" TargetMode="External"/><Relationship Id="rId46" Type="http://schemas.openxmlformats.org/officeDocument/2006/relationships/hyperlink" Target="https://m.edsoo.ru/ff0a0378" TargetMode="External"/><Relationship Id="rId67" Type="http://schemas.openxmlformats.org/officeDocument/2006/relationships/hyperlink" Target="https://m.edsoo.ru/ff0a3136" TargetMode="External"/><Relationship Id="rId116" Type="http://schemas.openxmlformats.org/officeDocument/2006/relationships/hyperlink" Target="https://m.edsoo.ru/ff0a9e14" TargetMode="External"/><Relationship Id="rId137" Type="http://schemas.openxmlformats.org/officeDocument/2006/relationships/hyperlink" Target="https://m.edsoo.ru/ff0ad474" TargetMode="External"/><Relationship Id="rId158" Type="http://schemas.openxmlformats.org/officeDocument/2006/relationships/hyperlink" Target="https://m.edsoo.ru/ff0b06ec"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376" TargetMode="External"/><Relationship Id="rId83" Type="http://schemas.openxmlformats.org/officeDocument/2006/relationships/hyperlink" Target="https://m.edsoo.ru/ff0a4c48" TargetMode="External"/><Relationship Id="rId88" Type="http://schemas.openxmlformats.org/officeDocument/2006/relationships/hyperlink" Target="https://m.edsoo.ru/ff0a540e" TargetMode="External"/><Relationship Id="rId111" Type="http://schemas.openxmlformats.org/officeDocument/2006/relationships/hyperlink" Target="https://m.edsoo.ru/ff0a90cc" TargetMode="External"/><Relationship Id="rId132" Type="http://schemas.openxmlformats.org/officeDocument/2006/relationships/hyperlink" Target="https://m.edsoo.ru/ff0ac1d2" TargetMode="External"/><Relationship Id="rId153" Type="http://schemas.openxmlformats.org/officeDocument/2006/relationships/hyperlink" Target="https://m.edsoo.ru/ff0af5f8" TargetMode="External"/><Relationship Id="rId174" Type="http://schemas.openxmlformats.org/officeDocument/2006/relationships/hyperlink" Target="https://m.edsoo.ru/ff0b2fe6" TargetMode="External"/><Relationship Id="rId179" Type="http://schemas.openxmlformats.org/officeDocument/2006/relationships/hyperlink" Target="https://m.edsoo.ru/ff0b3aea" TargetMode="External"/><Relationship Id="rId195" Type="http://schemas.openxmlformats.org/officeDocument/2006/relationships/hyperlink" Target="https://m.edsoo.ru/ff0c2126" TargetMode="External"/><Relationship Id="rId209" Type="http://schemas.openxmlformats.org/officeDocument/2006/relationships/image" Target="media/image3.png"/><Relationship Id="rId190" Type="http://schemas.openxmlformats.org/officeDocument/2006/relationships/hyperlink" Target="https://m.edsoo.ru/ff0c1550" TargetMode="External"/><Relationship Id="rId204" Type="http://schemas.openxmlformats.org/officeDocument/2006/relationships/hyperlink" Target="https://m.edsoo.ru/ff0c2c52" TargetMode="External"/><Relationship Id="rId220" Type="http://schemas.openxmlformats.org/officeDocument/2006/relationships/image" Target="media/image14.png"/><Relationship Id="rId225" Type="http://schemas.openxmlformats.org/officeDocument/2006/relationships/image" Target="media/image19.png"/><Relationship Id="rId241" Type="http://schemas.openxmlformats.org/officeDocument/2006/relationships/theme" Target="theme/theme1.xm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83f2"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23c" TargetMode="External"/><Relationship Id="rId73" Type="http://schemas.openxmlformats.org/officeDocument/2006/relationships/hyperlink" Target="https://m.edsoo.ru/ff0a3276" TargetMode="External"/><Relationship Id="rId78" Type="http://schemas.openxmlformats.org/officeDocument/2006/relationships/hyperlink" Target="https://m.edsoo.ru/ff0a3f82" TargetMode="External"/><Relationship Id="rId94" Type="http://schemas.openxmlformats.org/officeDocument/2006/relationships/hyperlink" Target="https://m.edsoo.ru/ff0a65c0" TargetMode="External"/><Relationship Id="rId99" Type="http://schemas.openxmlformats.org/officeDocument/2006/relationships/hyperlink" Target="https://m.edsoo.ru/ff0a7b5a" TargetMode="External"/><Relationship Id="rId101" Type="http://schemas.openxmlformats.org/officeDocument/2006/relationships/hyperlink" Target="https://m.edsoo.ru/ff0a72fe" TargetMode="External"/><Relationship Id="rId122" Type="http://schemas.openxmlformats.org/officeDocument/2006/relationships/hyperlink" Target="https://m.edsoo.ru/ff0aad1e" TargetMode="External"/><Relationship Id="rId143" Type="http://schemas.openxmlformats.org/officeDocument/2006/relationships/hyperlink" Target="https://m.edsoo.ru/ff0ae72a" TargetMode="External"/><Relationship Id="rId148" Type="http://schemas.openxmlformats.org/officeDocument/2006/relationships/hyperlink" Target="https://m.edsoo.ru/ff0af738" TargetMode="External"/><Relationship Id="rId164" Type="http://schemas.openxmlformats.org/officeDocument/2006/relationships/hyperlink" Target="https://m.edsoo.ru/ff0b12fe" TargetMode="External"/><Relationship Id="rId169" Type="http://schemas.openxmlformats.org/officeDocument/2006/relationships/hyperlink" Target="https://m.edsoo.ru/ff0b197a" TargetMode="External"/><Relationship Id="rId185" Type="http://schemas.openxmlformats.org/officeDocument/2006/relationships/hyperlink" Target="https://m.edsoo.ru/ff0b4684"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3c5c" TargetMode="External"/><Relationship Id="rId210" Type="http://schemas.openxmlformats.org/officeDocument/2006/relationships/image" Target="media/image4.png"/><Relationship Id="rId215" Type="http://schemas.openxmlformats.org/officeDocument/2006/relationships/image" Target="media/image9.png"/><Relationship Id="rId236" Type="http://schemas.openxmlformats.org/officeDocument/2006/relationships/image" Target="media/image30.png"/><Relationship Id="rId26" Type="http://schemas.openxmlformats.org/officeDocument/2006/relationships/hyperlink" Target="https://m.edsoo.ru/7f4181ce" TargetMode="External"/><Relationship Id="rId231" Type="http://schemas.openxmlformats.org/officeDocument/2006/relationships/image" Target="media/image25.png"/><Relationship Id="rId47" Type="http://schemas.openxmlformats.org/officeDocument/2006/relationships/hyperlink" Target="https://m.edsoo.ru/ff0a05c6" TargetMode="External"/><Relationship Id="rId68" Type="http://schemas.openxmlformats.org/officeDocument/2006/relationships/hyperlink" Target="https://m.edsoo.ru/ff0a2b5a" TargetMode="External"/><Relationship Id="rId89" Type="http://schemas.openxmlformats.org/officeDocument/2006/relationships/hyperlink" Target="https://m.edsoo.ru/ff0a5800" TargetMode="External"/><Relationship Id="rId112" Type="http://schemas.openxmlformats.org/officeDocument/2006/relationships/hyperlink" Target="https://m.edsoo.ru/ff0a95a4" TargetMode="External"/><Relationship Id="rId133" Type="http://schemas.openxmlformats.org/officeDocument/2006/relationships/hyperlink" Target="https://m.edsoo.ru/ff0ac74a" TargetMode="External"/><Relationship Id="rId154" Type="http://schemas.openxmlformats.org/officeDocument/2006/relationships/hyperlink" Target="https://m.edsoo.ru/ff0af33c" TargetMode="External"/><Relationship Id="rId175" Type="http://schemas.openxmlformats.org/officeDocument/2006/relationships/hyperlink" Target="https://m.edsoo.ru/ff0b2c6c" TargetMode="External"/><Relationship Id="rId196" Type="http://schemas.openxmlformats.org/officeDocument/2006/relationships/hyperlink" Target="https://m.edsoo.ru/ff0c1c58" TargetMode="External"/><Relationship Id="rId200" Type="http://schemas.openxmlformats.org/officeDocument/2006/relationships/hyperlink" Target="https://m.edsoo.ru/ff0c245a" TargetMode="External"/><Relationship Id="rId16" Type="http://schemas.openxmlformats.org/officeDocument/2006/relationships/hyperlink" Target="https://m.edsoo.ru/7f416194" TargetMode="External"/><Relationship Id="rId221" Type="http://schemas.openxmlformats.org/officeDocument/2006/relationships/image" Target="media/image15.png"/><Relationship Id="rId37" Type="http://schemas.openxmlformats.org/officeDocument/2006/relationships/hyperlink" Target="https://m.edsoo.ru/7f41a4a6" TargetMode="External"/><Relationship Id="rId58" Type="http://schemas.openxmlformats.org/officeDocument/2006/relationships/hyperlink" Target="https://m.edsoo.ru/ff0a1b9c" TargetMode="External"/><Relationship Id="rId79" Type="http://schemas.openxmlformats.org/officeDocument/2006/relationships/hyperlink" Target="https://m.edsoo.ru/ff0a3f82" TargetMode="External"/><Relationship Id="rId102" Type="http://schemas.openxmlformats.org/officeDocument/2006/relationships/hyperlink" Target="https://m.edsoo.ru/ff0a740c" TargetMode="External"/><Relationship Id="rId123" Type="http://schemas.openxmlformats.org/officeDocument/2006/relationships/hyperlink" Target="https://m.edsoo.ru/ff0aaf8a" TargetMode="External"/><Relationship Id="rId144" Type="http://schemas.openxmlformats.org/officeDocument/2006/relationships/hyperlink" Target="https://m.edsoo.ru/ff0ae982" TargetMode="External"/><Relationship Id="rId90" Type="http://schemas.openxmlformats.org/officeDocument/2006/relationships/hyperlink" Target="https://m.edsoo.ru/ff0a5530" TargetMode="External"/><Relationship Id="rId165" Type="http://schemas.openxmlformats.org/officeDocument/2006/relationships/hyperlink" Target="https://m.edsoo.ru/ff0b1858" TargetMode="External"/><Relationship Id="rId186" Type="http://schemas.openxmlformats.org/officeDocument/2006/relationships/hyperlink" Target="https://m.edsoo.ru/ff0c0f4c" TargetMode="External"/><Relationship Id="rId211" Type="http://schemas.openxmlformats.org/officeDocument/2006/relationships/image" Target="media/image5.png"/><Relationship Id="rId232" Type="http://schemas.openxmlformats.org/officeDocument/2006/relationships/image" Target="media/image26.png"/><Relationship Id="rId27" Type="http://schemas.openxmlformats.org/officeDocument/2006/relationships/hyperlink" Target="https://m.edsoo.ru/7f4181ce" TargetMode="External"/><Relationship Id="rId48" Type="http://schemas.openxmlformats.org/officeDocument/2006/relationships/hyperlink" Target="https://m.edsoo.ru/ff0a079c" TargetMode="External"/><Relationship Id="rId69" Type="http://schemas.openxmlformats.org/officeDocument/2006/relationships/hyperlink" Target="https://m.edsoo.ru/ff0a2b5a" TargetMode="External"/><Relationship Id="rId113" Type="http://schemas.openxmlformats.org/officeDocument/2006/relationships/hyperlink" Target="https://m.edsoo.ru/ff0a96b2" TargetMode="External"/><Relationship Id="rId134" Type="http://schemas.openxmlformats.org/officeDocument/2006/relationships/hyperlink" Target="https://m.edsoo.ru/ff0ac86c" TargetMode="External"/><Relationship Id="rId80" Type="http://schemas.openxmlformats.org/officeDocument/2006/relationships/hyperlink" Target="https://m.edsoo.ru/ff0a4ffe" TargetMode="External"/><Relationship Id="rId155" Type="http://schemas.openxmlformats.org/officeDocument/2006/relationships/hyperlink" Target="https://m.edsoo.ru/ff0afe36" TargetMode="External"/><Relationship Id="rId176" Type="http://schemas.openxmlformats.org/officeDocument/2006/relationships/hyperlink" Target="https://m.edsoo.ru/ff0b31d0" TargetMode="External"/><Relationship Id="rId197" Type="http://schemas.openxmlformats.org/officeDocument/2006/relationships/hyperlink" Target="https://m.edsoo.ru/ff0c1d7a"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104</Pages>
  <Words>22138</Words>
  <Characters>126193</Characters>
  <Application>Microsoft Office Word</Application>
  <DocSecurity>0</DocSecurity>
  <Lines>1051</Lines>
  <Paragraphs>296</Paragraphs>
  <ScaleCrop>false</ScaleCrop>
  <Company>HP Inc.</Company>
  <LinksUpToDate>false</LinksUpToDate>
  <CharactersWithSpaces>148035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4</cp:lastModifiedBy>
  <cp:revision>3</cp:revision>
  <dcterms:created xsi:type="dcterms:W3CDTF">2025-09-16T13:38:00Z</dcterms:created>
  <dcterms:modified xsi:type="dcterms:W3CDTF">2025-09-20T13:51:00Z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35CC77FDB9DC4CE3AA392571A662C5BA_13</vt:lpwstr>
  </property>
</Properties>
</file>